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5CF04" w14:textId="77777777" w:rsidR="0094508E" w:rsidRPr="00C51712" w:rsidRDefault="0094508E" w:rsidP="00C51712">
      <w:pPr>
        <w:pStyle w:val="Heading1"/>
        <w:keepNext w:val="0"/>
        <w:keepLines w:val="0"/>
        <w:suppressAutoHyphens/>
        <w:spacing w:before="0" w:line="240" w:lineRule="auto"/>
        <w:jc w:val="both"/>
        <w:rPr>
          <w:rFonts w:ascii="Verdana" w:hAnsi="Verdana"/>
          <w:bCs w:val="0"/>
          <w:color w:val="000000"/>
          <w:spacing w:val="-2"/>
          <w:sz w:val="32"/>
          <w:lang w:val="es-AR"/>
        </w:rPr>
      </w:pPr>
      <w:r w:rsidRPr="00C51712">
        <w:rPr>
          <w:rFonts w:ascii="Verdana" w:hAnsi="Verdana"/>
          <w:bCs w:val="0"/>
          <w:color w:val="000000"/>
          <w:sz w:val="32"/>
          <w:lang w:val="es-AR"/>
        </w:rPr>
        <w:t>El</w:t>
      </w:r>
      <w:r w:rsidRPr="00C51712">
        <w:rPr>
          <w:rFonts w:ascii="Verdana" w:hAnsi="Verdana"/>
          <w:bCs w:val="0"/>
          <w:color w:val="000000"/>
          <w:spacing w:val="1"/>
          <w:sz w:val="32"/>
          <w:lang w:val="es-AR"/>
        </w:rPr>
        <w:t xml:space="preserve"> </w:t>
      </w:r>
      <w:r w:rsidRPr="00C51712">
        <w:rPr>
          <w:rFonts w:ascii="Verdana" w:hAnsi="Verdana"/>
          <w:bCs w:val="0"/>
          <w:color w:val="000000"/>
          <w:sz w:val="32"/>
          <w:lang w:val="es-AR"/>
        </w:rPr>
        <w:t>espejo</w:t>
      </w:r>
      <w:r w:rsidRPr="00C51712">
        <w:rPr>
          <w:rFonts w:ascii="Verdana" w:hAnsi="Verdana"/>
          <w:bCs w:val="0"/>
          <w:color w:val="000000"/>
          <w:spacing w:val="2"/>
          <w:sz w:val="32"/>
          <w:lang w:val="es-AR"/>
        </w:rPr>
        <w:t xml:space="preserve"> </w:t>
      </w:r>
      <w:r w:rsidRPr="00C51712">
        <w:rPr>
          <w:rFonts w:ascii="Verdana" w:hAnsi="Verdana"/>
          <w:bCs w:val="0"/>
          <w:color w:val="000000"/>
          <w:sz w:val="32"/>
          <w:lang w:val="es-AR"/>
        </w:rPr>
        <w:t>y</w:t>
      </w:r>
      <w:r w:rsidRPr="00C51712">
        <w:rPr>
          <w:rFonts w:ascii="Verdana" w:hAnsi="Verdana"/>
          <w:bCs w:val="0"/>
          <w:color w:val="000000"/>
          <w:spacing w:val="2"/>
          <w:sz w:val="32"/>
          <w:lang w:val="es-AR"/>
        </w:rPr>
        <w:t xml:space="preserve"> </w:t>
      </w:r>
      <w:r w:rsidRPr="00C51712">
        <w:rPr>
          <w:rFonts w:ascii="Verdana" w:hAnsi="Verdana"/>
          <w:bCs w:val="0"/>
          <w:color w:val="000000"/>
          <w:sz w:val="32"/>
          <w:lang w:val="es-AR"/>
        </w:rPr>
        <w:t>la</w:t>
      </w:r>
      <w:r w:rsidRPr="00C51712">
        <w:rPr>
          <w:rFonts w:ascii="Verdana" w:hAnsi="Verdana"/>
          <w:bCs w:val="0"/>
          <w:color w:val="000000"/>
          <w:spacing w:val="1"/>
          <w:sz w:val="32"/>
          <w:lang w:val="es-AR"/>
        </w:rPr>
        <w:t xml:space="preserve"> </w:t>
      </w:r>
      <w:r w:rsidRPr="00C51712">
        <w:rPr>
          <w:rFonts w:ascii="Verdana" w:hAnsi="Verdana"/>
          <w:bCs w:val="0"/>
          <w:color w:val="000000"/>
          <w:spacing w:val="-2"/>
          <w:sz w:val="32"/>
          <w:lang w:val="es-AR"/>
        </w:rPr>
        <w:t>máscara</w:t>
      </w:r>
    </w:p>
    <w:p w14:paraId="48070038" w14:textId="77777777" w:rsidR="003A00C7" w:rsidRPr="00C51712" w:rsidRDefault="003A00C7" w:rsidP="00C51712">
      <w:pPr>
        <w:suppressAutoHyphens/>
        <w:spacing w:after="0" w:line="240" w:lineRule="auto"/>
        <w:jc w:val="both"/>
        <w:rPr>
          <w:rFonts w:ascii="Verdana" w:hAnsi="Verdana"/>
          <w:color w:val="000000"/>
          <w:sz w:val="24"/>
        </w:rPr>
      </w:pPr>
      <w:r w:rsidRPr="00C51712">
        <w:rPr>
          <w:rFonts w:ascii="Verdana" w:hAnsi="Verdana"/>
          <w:color w:val="000000"/>
          <w:sz w:val="24"/>
        </w:rPr>
        <w:t>Jorge</w:t>
      </w:r>
      <w:r w:rsidRPr="00C51712">
        <w:rPr>
          <w:rFonts w:ascii="Verdana" w:hAnsi="Verdana"/>
          <w:color w:val="000000"/>
          <w:spacing w:val="-11"/>
          <w:sz w:val="24"/>
        </w:rPr>
        <w:t xml:space="preserve"> </w:t>
      </w:r>
      <w:r w:rsidRPr="00C51712">
        <w:rPr>
          <w:rFonts w:ascii="Verdana" w:hAnsi="Verdana"/>
          <w:color w:val="000000"/>
          <w:sz w:val="24"/>
        </w:rPr>
        <w:t>Luis</w:t>
      </w:r>
      <w:r w:rsidRPr="00C51712">
        <w:rPr>
          <w:rFonts w:ascii="Verdana" w:hAnsi="Verdana"/>
          <w:color w:val="000000"/>
          <w:spacing w:val="-11"/>
          <w:sz w:val="24"/>
        </w:rPr>
        <w:t xml:space="preserve"> </w:t>
      </w:r>
      <w:r w:rsidRPr="00C51712">
        <w:rPr>
          <w:rFonts w:ascii="Verdana" w:hAnsi="Verdana"/>
          <w:color w:val="000000"/>
          <w:spacing w:val="-2"/>
          <w:sz w:val="24"/>
        </w:rPr>
        <w:t>Borges</w:t>
      </w:r>
    </w:p>
    <w:p w14:paraId="29F3A95E" w14:textId="77777777" w:rsidR="0094508E" w:rsidRPr="00C51712" w:rsidRDefault="0094508E" w:rsidP="00C51712">
      <w:pPr>
        <w:pStyle w:val="Heading1"/>
        <w:keepNext w:val="0"/>
        <w:keepLines w:val="0"/>
        <w:suppressAutoHyphens/>
        <w:spacing w:before="0" w:line="240" w:lineRule="auto"/>
        <w:ind w:firstLine="283"/>
        <w:jc w:val="both"/>
        <w:rPr>
          <w:rFonts w:ascii="Verdana" w:hAnsi="Verdana"/>
          <w:b w:val="0"/>
          <w:bCs w:val="0"/>
          <w:color w:val="000000"/>
          <w:sz w:val="20"/>
          <w:lang w:val="es-AR"/>
        </w:rPr>
      </w:pPr>
    </w:p>
    <w:p w14:paraId="03B5379F" w14:textId="77777777" w:rsidR="0094508E" w:rsidRPr="00C51712" w:rsidRDefault="0094508E" w:rsidP="00C51712">
      <w:pPr>
        <w:pStyle w:val="BodyText"/>
        <w:suppressAutoHyphens/>
        <w:spacing w:after="0" w:line="240" w:lineRule="auto"/>
        <w:ind w:firstLine="283"/>
        <w:jc w:val="both"/>
        <w:rPr>
          <w:rFonts w:ascii="Verdana" w:hAnsi="Verdana"/>
          <w:color w:val="000000"/>
          <w:sz w:val="20"/>
          <w:lang w:val="es-AR"/>
        </w:rPr>
      </w:pPr>
      <w:r w:rsidRPr="00C51712">
        <w:rPr>
          <w:rFonts w:ascii="Verdana" w:hAnsi="Verdana"/>
          <w:color w:val="000000"/>
          <w:sz w:val="20"/>
          <w:lang w:val="es-AR"/>
        </w:rPr>
        <w:t>Librada la batalla de Clontarf, en la que fue humillado el noruego, el Alto Rey habló con el poeta y le dijo:</w:t>
      </w:r>
    </w:p>
    <w:p w14:paraId="5A237247" w14:textId="77777777" w:rsidR="0094508E" w:rsidRPr="00C51712" w:rsidRDefault="0094508E" w:rsidP="00C51712">
      <w:pPr>
        <w:pStyle w:val="BodyText"/>
        <w:suppressAutoHyphens/>
        <w:spacing w:after="0" w:line="240" w:lineRule="auto"/>
        <w:ind w:firstLine="283"/>
        <w:jc w:val="both"/>
        <w:rPr>
          <w:rFonts w:ascii="Verdana" w:hAnsi="Verdana"/>
          <w:color w:val="000000"/>
          <w:sz w:val="20"/>
          <w:lang w:val="es-AR"/>
        </w:rPr>
      </w:pPr>
      <w:r w:rsidRPr="00C51712">
        <w:rPr>
          <w:rFonts w:ascii="Verdana" w:hAnsi="Verdana"/>
          <w:color w:val="000000"/>
          <w:sz w:val="20"/>
          <w:lang w:val="es-AR"/>
        </w:rPr>
        <w:t>—Las proezas más claras pierden su lustre si no se las amoneda en palabras. Quiero que cantes mi victoria y mi loa. Yo seré Eneas; tú serás mi Virgilio. ¿Te crees capaz de acometer esa empresa, que nos hará inmortales a los dos?</w:t>
      </w:r>
    </w:p>
    <w:p w14:paraId="1CE3EB62" w14:textId="77777777" w:rsidR="0094508E" w:rsidRPr="00C51712" w:rsidRDefault="0094508E" w:rsidP="00C51712">
      <w:pPr>
        <w:pStyle w:val="BodyText"/>
        <w:suppressAutoHyphens/>
        <w:spacing w:after="0" w:line="240" w:lineRule="auto"/>
        <w:ind w:firstLine="283"/>
        <w:jc w:val="both"/>
        <w:rPr>
          <w:rFonts w:ascii="Verdana" w:hAnsi="Verdana"/>
          <w:color w:val="000000"/>
          <w:sz w:val="20"/>
          <w:lang w:val="es-AR"/>
        </w:rPr>
      </w:pPr>
      <w:r w:rsidRPr="00C51712">
        <w:rPr>
          <w:rFonts w:ascii="Verdana" w:hAnsi="Verdana"/>
          <w:color w:val="000000"/>
          <w:sz w:val="20"/>
          <w:lang w:val="es-AR"/>
        </w:rPr>
        <w:t>—Sí, Rey —dijo el poeta—. Yo soy el Ollan. Durante doce inviernos he cursado las disciplinas de la métrica. Sé de memoria las trescientas sesenta fábulas que son la base</w:t>
      </w:r>
      <w:r w:rsidRPr="00C51712">
        <w:rPr>
          <w:rFonts w:ascii="Verdana" w:hAnsi="Verdana"/>
          <w:color w:val="000000"/>
          <w:spacing w:val="80"/>
          <w:sz w:val="20"/>
          <w:lang w:val="es-AR"/>
        </w:rPr>
        <w:t xml:space="preserve"> </w:t>
      </w:r>
      <w:r w:rsidRPr="00C51712">
        <w:rPr>
          <w:rFonts w:ascii="Verdana" w:hAnsi="Verdana"/>
          <w:color w:val="000000"/>
          <w:sz w:val="20"/>
          <w:lang w:val="es-AR"/>
        </w:rPr>
        <w:t>de la verdadera poesía. Los ciclos de Ulster y</w:t>
      </w:r>
      <w:r w:rsidRPr="00C51712">
        <w:rPr>
          <w:rFonts w:ascii="Verdana" w:hAnsi="Verdana"/>
          <w:color w:val="000000"/>
          <w:spacing w:val="23"/>
          <w:sz w:val="20"/>
          <w:lang w:val="es-AR"/>
        </w:rPr>
        <w:t xml:space="preserve"> </w:t>
      </w:r>
      <w:r w:rsidRPr="00C51712">
        <w:rPr>
          <w:rFonts w:ascii="Verdana" w:hAnsi="Verdana"/>
          <w:color w:val="000000"/>
          <w:sz w:val="20"/>
          <w:lang w:val="es-AR"/>
        </w:rPr>
        <w:t>de Munster están en las cuerdas de mi</w:t>
      </w:r>
      <w:r w:rsidRPr="00C51712">
        <w:rPr>
          <w:rFonts w:ascii="Verdana" w:hAnsi="Verdana"/>
          <w:color w:val="000000"/>
          <w:spacing w:val="80"/>
          <w:sz w:val="20"/>
          <w:lang w:val="es-AR"/>
        </w:rPr>
        <w:t xml:space="preserve"> </w:t>
      </w:r>
      <w:r w:rsidRPr="00C51712">
        <w:rPr>
          <w:rFonts w:ascii="Verdana" w:hAnsi="Verdana"/>
          <w:color w:val="000000"/>
          <w:sz w:val="20"/>
          <w:lang w:val="es-AR"/>
        </w:rPr>
        <w:t>arpa. Las leyes me autorizan a prodigar las voces más arcaicas del idioma y las más complejas</w:t>
      </w:r>
      <w:r w:rsidRPr="00C51712">
        <w:rPr>
          <w:rFonts w:ascii="Verdana" w:hAnsi="Verdana"/>
          <w:color w:val="000000"/>
          <w:spacing w:val="31"/>
          <w:sz w:val="20"/>
          <w:lang w:val="es-AR"/>
        </w:rPr>
        <w:t xml:space="preserve"> </w:t>
      </w:r>
      <w:r w:rsidRPr="00C51712">
        <w:rPr>
          <w:rFonts w:ascii="Verdana" w:hAnsi="Verdana"/>
          <w:color w:val="000000"/>
          <w:sz w:val="20"/>
          <w:lang w:val="es-AR"/>
        </w:rPr>
        <w:t>metáforas.</w:t>
      </w:r>
      <w:r w:rsidRPr="00C51712">
        <w:rPr>
          <w:rFonts w:ascii="Verdana" w:hAnsi="Verdana"/>
          <w:color w:val="000000"/>
          <w:spacing w:val="30"/>
          <w:sz w:val="20"/>
          <w:lang w:val="es-AR"/>
        </w:rPr>
        <w:t xml:space="preserve"> </w:t>
      </w:r>
      <w:r w:rsidRPr="00C51712">
        <w:rPr>
          <w:rFonts w:ascii="Verdana" w:hAnsi="Verdana"/>
          <w:color w:val="000000"/>
          <w:sz w:val="20"/>
          <w:lang w:val="es-AR"/>
        </w:rPr>
        <w:t>Domino</w:t>
      </w:r>
      <w:r w:rsidRPr="00C51712">
        <w:rPr>
          <w:rFonts w:ascii="Verdana" w:hAnsi="Verdana"/>
          <w:color w:val="000000"/>
          <w:spacing w:val="30"/>
          <w:sz w:val="20"/>
          <w:lang w:val="es-AR"/>
        </w:rPr>
        <w:t xml:space="preserve"> </w:t>
      </w:r>
      <w:r w:rsidRPr="00C51712">
        <w:rPr>
          <w:rFonts w:ascii="Verdana" w:hAnsi="Verdana"/>
          <w:color w:val="000000"/>
          <w:sz w:val="20"/>
          <w:lang w:val="es-AR"/>
        </w:rPr>
        <w:t>la escritura</w:t>
      </w:r>
      <w:r w:rsidRPr="00C51712">
        <w:rPr>
          <w:rFonts w:ascii="Verdana" w:hAnsi="Verdana"/>
          <w:color w:val="000000"/>
          <w:spacing w:val="33"/>
          <w:sz w:val="20"/>
          <w:lang w:val="es-AR"/>
        </w:rPr>
        <w:t xml:space="preserve"> </w:t>
      </w:r>
      <w:r w:rsidRPr="00C51712">
        <w:rPr>
          <w:rFonts w:ascii="Verdana" w:hAnsi="Verdana"/>
          <w:color w:val="000000"/>
          <w:sz w:val="20"/>
          <w:lang w:val="es-AR"/>
        </w:rPr>
        <w:t>secreta</w:t>
      </w:r>
      <w:r w:rsidRPr="00C51712">
        <w:rPr>
          <w:rFonts w:ascii="Verdana" w:hAnsi="Verdana"/>
          <w:color w:val="000000"/>
          <w:spacing w:val="30"/>
          <w:sz w:val="20"/>
          <w:lang w:val="es-AR"/>
        </w:rPr>
        <w:t xml:space="preserve"> </w:t>
      </w:r>
      <w:r w:rsidRPr="00C51712">
        <w:rPr>
          <w:rFonts w:ascii="Verdana" w:hAnsi="Verdana"/>
          <w:color w:val="000000"/>
          <w:sz w:val="20"/>
          <w:lang w:val="es-AR"/>
        </w:rPr>
        <w:t>que defiende nuestro arte del indiscreto</w:t>
      </w:r>
      <w:r w:rsidRPr="00C51712">
        <w:rPr>
          <w:rFonts w:ascii="Verdana" w:hAnsi="Verdana"/>
          <w:color w:val="000000"/>
          <w:spacing w:val="31"/>
          <w:sz w:val="20"/>
          <w:lang w:val="es-AR"/>
        </w:rPr>
        <w:t xml:space="preserve"> </w:t>
      </w:r>
      <w:r w:rsidRPr="00C51712">
        <w:rPr>
          <w:rFonts w:ascii="Verdana" w:hAnsi="Verdana"/>
          <w:color w:val="000000"/>
          <w:sz w:val="20"/>
          <w:lang w:val="es-AR"/>
        </w:rPr>
        <w:t>examen</w:t>
      </w:r>
      <w:r w:rsidRPr="00C51712">
        <w:rPr>
          <w:rFonts w:ascii="Verdana" w:hAnsi="Verdana"/>
          <w:color w:val="000000"/>
          <w:spacing w:val="31"/>
          <w:sz w:val="20"/>
          <w:lang w:val="es-AR"/>
        </w:rPr>
        <w:t xml:space="preserve"> </w:t>
      </w:r>
      <w:r w:rsidRPr="00C51712">
        <w:rPr>
          <w:rFonts w:ascii="Verdana" w:hAnsi="Verdana"/>
          <w:color w:val="000000"/>
          <w:sz w:val="20"/>
          <w:lang w:val="es-AR"/>
        </w:rPr>
        <w:t>del</w:t>
      </w:r>
      <w:r w:rsidRPr="00C51712">
        <w:rPr>
          <w:rFonts w:ascii="Verdana" w:hAnsi="Verdana"/>
          <w:color w:val="000000"/>
          <w:spacing w:val="28"/>
          <w:sz w:val="20"/>
          <w:lang w:val="es-AR"/>
        </w:rPr>
        <w:t xml:space="preserve"> </w:t>
      </w:r>
      <w:r w:rsidRPr="00C51712">
        <w:rPr>
          <w:rFonts w:ascii="Verdana" w:hAnsi="Verdana"/>
          <w:color w:val="000000"/>
          <w:sz w:val="20"/>
          <w:lang w:val="es-AR"/>
        </w:rPr>
        <w:t>vulgo.</w:t>
      </w:r>
      <w:r w:rsidRPr="00C51712">
        <w:rPr>
          <w:rFonts w:ascii="Verdana" w:hAnsi="Verdana"/>
          <w:color w:val="000000"/>
          <w:spacing w:val="31"/>
          <w:sz w:val="20"/>
          <w:lang w:val="es-AR"/>
        </w:rPr>
        <w:t xml:space="preserve"> </w:t>
      </w:r>
      <w:r w:rsidRPr="00C51712">
        <w:rPr>
          <w:rFonts w:ascii="Verdana" w:hAnsi="Verdana"/>
          <w:color w:val="000000"/>
          <w:sz w:val="20"/>
          <w:lang w:val="es-AR"/>
        </w:rPr>
        <w:t>Puedo</w:t>
      </w:r>
      <w:r w:rsidRPr="00C51712">
        <w:rPr>
          <w:rFonts w:ascii="Verdana" w:hAnsi="Verdana"/>
          <w:color w:val="000000"/>
          <w:spacing w:val="33"/>
          <w:sz w:val="20"/>
          <w:lang w:val="es-AR"/>
        </w:rPr>
        <w:t xml:space="preserve"> </w:t>
      </w:r>
      <w:r w:rsidRPr="00C51712">
        <w:rPr>
          <w:rFonts w:ascii="Verdana" w:hAnsi="Verdana"/>
          <w:color w:val="000000"/>
          <w:sz w:val="20"/>
          <w:lang w:val="es-AR"/>
        </w:rPr>
        <w:t>celebrar</w:t>
      </w:r>
      <w:r w:rsidRPr="00C51712">
        <w:rPr>
          <w:rFonts w:ascii="Verdana" w:hAnsi="Verdana"/>
          <w:color w:val="000000"/>
          <w:spacing w:val="31"/>
          <w:sz w:val="20"/>
          <w:lang w:val="es-AR"/>
        </w:rPr>
        <w:t xml:space="preserve"> </w:t>
      </w:r>
      <w:r w:rsidRPr="00C51712">
        <w:rPr>
          <w:rFonts w:ascii="Verdana" w:hAnsi="Verdana"/>
          <w:color w:val="000000"/>
          <w:sz w:val="20"/>
          <w:lang w:val="es-AR"/>
        </w:rPr>
        <w:t>los</w:t>
      </w:r>
      <w:r w:rsidRPr="00C51712">
        <w:rPr>
          <w:rFonts w:ascii="Verdana" w:hAnsi="Verdana"/>
          <w:color w:val="000000"/>
          <w:spacing w:val="31"/>
          <w:sz w:val="20"/>
          <w:lang w:val="es-AR"/>
        </w:rPr>
        <w:t xml:space="preserve"> </w:t>
      </w:r>
      <w:r w:rsidRPr="00C51712">
        <w:rPr>
          <w:rFonts w:ascii="Verdana" w:hAnsi="Verdana"/>
          <w:color w:val="000000"/>
          <w:sz w:val="20"/>
          <w:lang w:val="es-AR"/>
        </w:rPr>
        <w:t>amores,</w:t>
      </w:r>
      <w:r w:rsidRPr="00C51712">
        <w:rPr>
          <w:rFonts w:ascii="Verdana" w:hAnsi="Verdana"/>
          <w:color w:val="000000"/>
          <w:spacing w:val="31"/>
          <w:sz w:val="20"/>
          <w:lang w:val="es-AR"/>
        </w:rPr>
        <w:t xml:space="preserve"> </w:t>
      </w:r>
      <w:r w:rsidRPr="00C51712">
        <w:rPr>
          <w:rFonts w:ascii="Verdana" w:hAnsi="Verdana"/>
          <w:color w:val="000000"/>
          <w:sz w:val="20"/>
          <w:lang w:val="es-AR"/>
        </w:rPr>
        <w:t>los</w:t>
      </w:r>
      <w:r w:rsidRPr="00C51712">
        <w:rPr>
          <w:rFonts w:ascii="Verdana" w:hAnsi="Verdana"/>
          <w:color w:val="000000"/>
          <w:spacing w:val="31"/>
          <w:sz w:val="20"/>
          <w:lang w:val="es-AR"/>
        </w:rPr>
        <w:t xml:space="preserve"> </w:t>
      </w:r>
      <w:r w:rsidRPr="00C51712">
        <w:rPr>
          <w:rFonts w:ascii="Verdana" w:hAnsi="Verdana"/>
          <w:color w:val="000000"/>
          <w:sz w:val="20"/>
          <w:lang w:val="es-AR"/>
        </w:rPr>
        <w:t>abigeatos,</w:t>
      </w:r>
      <w:r w:rsidRPr="00C51712">
        <w:rPr>
          <w:rFonts w:ascii="Verdana" w:hAnsi="Verdana"/>
          <w:color w:val="000000"/>
          <w:spacing w:val="33"/>
          <w:sz w:val="20"/>
          <w:lang w:val="es-AR"/>
        </w:rPr>
        <w:t xml:space="preserve"> </w:t>
      </w:r>
      <w:r w:rsidRPr="00C51712">
        <w:rPr>
          <w:rFonts w:ascii="Verdana" w:hAnsi="Verdana"/>
          <w:color w:val="000000"/>
          <w:sz w:val="20"/>
          <w:lang w:val="es-AR"/>
        </w:rPr>
        <w:t>las navegaciones, las guerras. Conozco los linajes mitológicos de todas las casas reales de Irlanda. Poseo las virtudes de las hierbas, la astrología judiciaria, las matemáticas y el derecho canónico. He derrotado en público certamen a mis rivales. Me he adiestrado en</w:t>
      </w:r>
      <w:r w:rsidRPr="00C51712">
        <w:rPr>
          <w:rFonts w:ascii="Verdana" w:hAnsi="Verdana"/>
          <w:color w:val="000000"/>
          <w:spacing w:val="40"/>
          <w:sz w:val="20"/>
          <w:lang w:val="es-AR"/>
        </w:rPr>
        <w:t xml:space="preserve"> </w:t>
      </w:r>
      <w:r w:rsidRPr="00C51712">
        <w:rPr>
          <w:rFonts w:ascii="Verdana" w:hAnsi="Verdana"/>
          <w:color w:val="000000"/>
          <w:sz w:val="20"/>
          <w:lang w:val="es-AR"/>
        </w:rPr>
        <w:t>la</w:t>
      </w:r>
      <w:r w:rsidRPr="00C51712">
        <w:rPr>
          <w:rFonts w:ascii="Verdana" w:hAnsi="Verdana"/>
          <w:color w:val="000000"/>
          <w:spacing w:val="22"/>
          <w:sz w:val="20"/>
          <w:lang w:val="es-AR"/>
        </w:rPr>
        <w:t xml:space="preserve"> </w:t>
      </w:r>
      <w:r w:rsidRPr="00C51712">
        <w:rPr>
          <w:rFonts w:ascii="Verdana" w:hAnsi="Verdana"/>
          <w:color w:val="000000"/>
          <w:sz w:val="20"/>
          <w:lang w:val="es-AR"/>
        </w:rPr>
        <w:t>sátira,</w:t>
      </w:r>
      <w:r w:rsidRPr="00C51712">
        <w:rPr>
          <w:rFonts w:ascii="Verdana" w:hAnsi="Verdana"/>
          <w:color w:val="000000"/>
          <w:spacing w:val="21"/>
          <w:sz w:val="20"/>
          <w:lang w:val="es-AR"/>
        </w:rPr>
        <w:t xml:space="preserve"> </w:t>
      </w:r>
      <w:r w:rsidRPr="00C51712">
        <w:rPr>
          <w:rFonts w:ascii="Verdana" w:hAnsi="Verdana"/>
          <w:color w:val="000000"/>
          <w:sz w:val="20"/>
          <w:lang w:val="es-AR"/>
        </w:rPr>
        <w:t>que</w:t>
      </w:r>
      <w:r w:rsidRPr="00C51712">
        <w:rPr>
          <w:rFonts w:ascii="Verdana" w:hAnsi="Verdana"/>
          <w:color w:val="000000"/>
          <w:spacing w:val="22"/>
          <w:sz w:val="20"/>
          <w:lang w:val="es-AR"/>
        </w:rPr>
        <w:t xml:space="preserve"> </w:t>
      </w:r>
      <w:r w:rsidRPr="00C51712">
        <w:rPr>
          <w:rFonts w:ascii="Verdana" w:hAnsi="Verdana"/>
          <w:color w:val="000000"/>
          <w:sz w:val="20"/>
          <w:lang w:val="es-AR"/>
        </w:rPr>
        <w:t>causa</w:t>
      </w:r>
      <w:r w:rsidRPr="00C51712">
        <w:rPr>
          <w:rFonts w:ascii="Verdana" w:hAnsi="Verdana"/>
          <w:color w:val="000000"/>
          <w:spacing w:val="22"/>
          <w:sz w:val="20"/>
          <w:lang w:val="es-AR"/>
        </w:rPr>
        <w:t xml:space="preserve"> </w:t>
      </w:r>
      <w:r w:rsidRPr="00C51712">
        <w:rPr>
          <w:rFonts w:ascii="Verdana" w:hAnsi="Verdana"/>
          <w:color w:val="000000"/>
          <w:sz w:val="20"/>
          <w:lang w:val="es-AR"/>
        </w:rPr>
        <w:t>enfermedades</w:t>
      </w:r>
      <w:r w:rsidRPr="00C51712">
        <w:rPr>
          <w:rFonts w:ascii="Verdana" w:hAnsi="Verdana"/>
          <w:color w:val="000000"/>
          <w:spacing w:val="18"/>
          <w:sz w:val="20"/>
          <w:lang w:val="es-AR"/>
        </w:rPr>
        <w:t xml:space="preserve"> </w:t>
      </w:r>
      <w:r w:rsidRPr="00C51712">
        <w:rPr>
          <w:rFonts w:ascii="Verdana" w:hAnsi="Verdana"/>
          <w:color w:val="000000"/>
          <w:sz w:val="20"/>
          <w:lang w:val="es-AR"/>
        </w:rPr>
        <w:t>de</w:t>
      </w:r>
      <w:r w:rsidRPr="00C51712">
        <w:rPr>
          <w:rFonts w:ascii="Verdana" w:hAnsi="Verdana"/>
          <w:color w:val="000000"/>
          <w:spacing w:val="22"/>
          <w:sz w:val="20"/>
          <w:lang w:val="es-AR"/>
        </w:rPr>
        <w:t xml:space="preserve"> </w:t>
      </w:r>
      <w:r w:rsidRPr="00C51712">
        <w:rPr>
          <w:rFonts w:ascii="Verdana" w:hAnsi="Verdana"/>
          <w:color w:val="000000"/>
          <w:sz w:val="20"/>
          <w:lang w:val="es-AR"/>
        </w:rPr>
        <w:t>la</w:t>
      </w:r>
      <w:r w:rsidRPr="00C51712">
        <w:rPr>
          <w:rFonts w:ascii="Verdana" w:hAnsi="Verdana"/>
          <w:color w:val="000000"/>
          <w:spacing w:val="21"/>
          <w:sz w:val="20"/>
          <w:lang w:val="es-AR"/>
        </w:rPr>
        <w:t xml:space="preserve"> </w:t>
      </w:r>
      <w:r w:rsidRPr="00C51712">
        <w:rPr>
          <w:rFonts w:ascii="Verdana" w:hAnsi="Verdana"/>
          <w:color w:val="000000"/>
          <w:sz w:val="20"/>
          <w:lang w:val="es-AR"/>
        </w:rPr>
        <w:t>piel,</w:t>
      </w:r>
      <w:r w:rsidRPr="00C51712">
        <w:rPr>
          <w:rFonts w:ascii="Verdana" w:hAnsi="Verdana"/>
          <w:color w:val="000000"/>
          <w:spacing w:val="22"/>
          <w:sz w:val="20"/>
          <w:lang w:val="es-AR"/>
        </w:rPr>
        <w:t xml:space="preserve"> </w:t>
      </w:r>
      <w:r w:rsidRPr="00C51712">
        <w:rPr>
          <w:rFonts w:ascii="Verdana" w:hAnsi="Verdana"/>
          <w:color w:val="000000"/>
          <w:sz w:val="20"/>
          <w:lang w:val="es-AR"/>
        </w:rPr>
        <w:t>incluso</w:t>
      </w:r>
      <w:r w:rsidRPr="00C51712">
        <w:rPr>
          <w:rFonts w:ascii="Verdana" w:hAnsi="Verdana"/>
          <w:color w:val="000000"/>
          <w:spacing w:val="21"/>
          <w:sz w:val="20"/>
          <w:lang w:val="es-AR"/>
        </w:rPr>
        <w:t xml:space="preserve"> </w:t>
      </w:r>
      <w:r w:rsidRPr="00C51712">
        <w:rPr>
          <w:rFonts w:ascii="Verdana" w:hAnsi="Verdana"/>
          <w:color w:val="000000"/>
          <w:sz w:val="20"/>
          <w:lang w:val="es-AR"/>
        </w:rPr>
        <w:t>la</w:t>
      </w:r>
      <w:r w:rsidRPr="00C51712">
        <w:rPr>
          <w:rFonts w:ascii="Verdana" w:hAnsi="Verdana"/>
          <w:color w:val="000000"/>
          <w:spacing w:val="22"/>
          <w:sz w:val="20"/>
          <w:lang w:val="es-AR"/>
        </w:rPr>
        <w:t xml:space="preserve"> </w:t>
      </w:r>
      <w:r w:rsidRPr="00C51712">
        <w:rPr>
          <w:rFonts w:ascii="Verdana" w:hAnsi="Verdana"/>
          <w:color w:val="000000"/>
          <w:sz w:val="20"/>
          <w:lang w:val="es-AR"/>
        </w:rPr>
        <w:t>lepra.</w:t>
      </w:r>
      <w:r w:rsidRPr="00C51712">
        <w:rPr>
          <w:rFonts w:ascii="Verdana" w:hAnsi="Verdana"/>
          <w:color w:val="000000"/>
          <w:spacing w:val="22"/>
          <w:sz w:val="20"/>
          <w:lang w:val="es-AR"/>
        </w:rPr>
        <w:t xml:space="preserve"> </w:t>
      </w:r>
      <w:r w:rsidRPr="00C51712">
        <w:rPr>
          <w:rFonts w:ascii="Verdana" w:hAnsi="Verdana"/>
          <w:color w:val="000000"/>
          <w:sz w:val="20"/>
          <w:lang w:val="es-AR"/>
        </w:rPr>
        <w:t>Sé</w:t>
      </w:r>
      <w:r w:rsidRPr="00C51712">
        <w:rPr>
          <w:rFonts w:ascii="Verdana" w:hAnsi="Verdana"/>
          <w:color w:val="000000"/>
          <w:spacing w:val="24"/>
          <w:sz w:val="20"/>
          <w:lang w:val="es-AR"/>
        </w:rPr>
        <w:t xml:space="preserve"> </w:t>
      </w:r>
      <w:r w:rsidRPr="00C51712">
        <w:rPr>
          <w:rFonts w:ascii="Verdana" w:hAnsi="Verdana"/>
          <w:color w:val="000000"/>
          <w:sz w:val="20"/>
          <w:lang w:val="es-AR"/>
        </w:rPr>
        <w:t>manejar</w:t>
      </w:r>
      <w:r w:rsidRPr="00C51712">
        <w:rPr>
          <w:rFonts w:ascii="Verdana" w:hAnsi="Verdana"/>
          <w:color w:val="000000"/>
          <w:spacing w:val="22"/>
          <w:sz w:val="20"/>
          <w:lang w:val="es-AR"/>
        </w:rPr>
        <w:t xml:space="preserve"> </w:t>
      </w:r>
      <w:r w:rsidRPr="00C51712">
        <w:rPr>
          <w:rFonts w:ascii="Verdana" w:hAnsi="Verdana"/>
          <w:color w:val="000000"/>
          <w:sz w:val="20"/>
          <w:lang w:val="es-AR"/>
        </w:rPr>
        <w:t>la</w:t>
      </w:r>
      <w:r w:rsidRPr="00C51712">
        <w:rPr>
          <w:rFonts w:ascii="Verdana" w:hAnsi="Verdana"/>
          <w:color w:val="000000"/>
          <w:spacing w:val="22"/>
          <w:sz w:val="20"/>
          <w:lang w:val="es-AR"/>
        </w:rPr>
        <w:t xml:space="preserve"> </w:t>
      </w:r>
      <w:r w:rsidRPr="00C51712">
        <w:rPr>
          <w:rFonts w:ascii="Verdana" w:hAnsi="Verdana"/>
          <w:color w:val="000000"/>
          <w:sz w:val="20"/>
          <w:lang w:val="es-AR"/>
        </w:rPr>
        <w:t>espada, como</w:t>
      </w:r>
      <w:r w:rsidRPr="00C51712">
        <w:rPr>
          <w:rFonts w:ascii="Verdana" w:hAnsi="Verdana"/>
          <w:color w:val="000000"/>
          <w:spacing w:val="7"/>
          <w:sz w:val="20"/>
          <w:lang w:val="es-AR"/>
        </w:rPr>
        <w:t xml:space="preserve"> </w:t>
      </w:r>
      <w:r w:rsidRPr="00C51712">
        <w:rPr>
          <w:rFonts w:ascii="Verdana" w:hAnsi="Verdana"/>
          <w:color w:val="000000"/>
          <w:sz w:val="20"/>
          <w:lang w:val="es-AR"/>
        </w:rPr>
        <w:t>lo</w:t>
      </w:r>
      <w:r w:rsidRPr="00C51712">
        <w:rPr>
          <w:rFonts w:ascii="Verdana" w:hAnsi="Verdana"/>
          <w:color w:val="000000"/>
          <w:spacing w:val="6"/>
          <w:sz w:val="20"/>
          <w:lang w:val="es-AR"/>
        </w:rPr>
        <w:t xml:space="preserve"> </w:t>
      </w:r>
      <w:r w:rsidRPr="00C51712">
        <w:rPr>
          <w:rFonts w:ascii="Verdana" w:hAnsi="Verdana"/>
          <w:color w:val="000000"/>
          <w:sz w:val="20"/>
          <w:lang w:val="es-AR"/>
        </w:rPr>
        <w:t>probé</w:t>
      </w:r>
      <w:r w:rsidRPr="00C51712">
        <w:rPr>
          <w:rFonts w:ascii="Verdana" w:hAnsi="Verdana"/>
          <w:color w:val="000000"/>
          <w:spacing w:val="8"/>
          <w:sz w:val="20"/>
          <w:lang w:val="es-AR"/>
        </w:rPr>
        <w:t xml:space="preserve"> </w:t>
      </w:r>
      <w:r w:rsidRPr="00C51712">
        <w:rPr>
          <w:rFonts w:ascii="Verdana" w:hAnsi="Verdana"/>
          <w:color w:val="000000"/>
          <w:sz w:val="20"/>
          <w:lang w:val="es-AR"/>
        </w:rPr>
        <w:t>en</w:t>
      </w:r>
      <w:r w:rsidRPr="00C51712">
        <w:rPr>
          <w:rFonts w:ascii="Verdana" w:hAnsi="Verdana"/>
          <w:color w:val="000000"/>
          <w:spacing w:val="7"/>
          <w:sz w:val="20"/>
          <w:lang w:val="es-AR"/>
        </w:rPr>
        <w:t xml:space="preserve"> </w:t>
      </w:r>
      <w:r w:rsidRPr="00C51712">
        <w:rPr>
          <w:rFonts w:ascii="Verdana" w:hAnsi="Verdana"/>
          <w:color w:val="000000"/>
          <w:sz w:val="20"/>
          <w:lang w:val="es-AR"/>
        </w:rPr>
        <w:t>tu</w:t>
      </w:r>
      <w:r w:rsidRPr="00C51712">
        <w:rPr>
          <w:rFonts w:ascii="Verdana" w:hAnsi="Verdana"/>
          <w:color w:val="000000"/>
          <w:spacing w:val="7"/>
          <w:sz w:val="20"/>
          <w:lang w:val="es-AR"/>
        </w:rPr>
        <w:t xml:space="preserve"> </w:t>
      </w:r>
      <w:r w:rsidRPr="00C51712">
        <w:rPr>
          <w:rFonts w:ascii="Verdana" w:hAnsi="Verdana"/>
          <w:color w:val="000000"/>
          <w:sz w:val="20"/>
          <w:lang w:val="es-AR"/>
        </w:rPr>
        <w:t>batalla.</w:t>
      </w:r>
      <w:r w:rsidRPr="00C51712">
        <w:rPr>
          <w:rFonts w:ascii="Verdana" w:hAnsi="Verdana"/>
          <w:color w:val="000000"/>
          <w:spacing w:val="6"/>
          <w:sz w:val="20"/>
          <w:lang w:val="es-AR"/>
        </w:rPr>
        <w:t xml:space="preserve"> </w:t>
      </w:r>
      <w:r w:rsidRPr="00C51712">
        <w:rPr>
          <w:rFonts w:ascii="Verdana" w:hAnsi="Verdana"/>
          <w:color w:val="000000"/>
          <w:sz w:val="20"/>
          <w:lang w:val="es-AR"/>
        </w:rPr>
        <w:t>Sólo</w:t>
      </w:r>
      <w:r w:rsidRPr="00C51712">
        <w:rPr>
          <w:rFonts w:ascii="Verdana" w:hAnsi="Verdana"/>
          <w:color w:val="000000"/>
          <w:spacing w:val="7"/>
          <w:sz w:val="20"/>
          <w:lang w:val="es-AR"/>
        </w:rPr>
        <w:t xml:space="preserve"> </w:t>
      </w:r>
      <w:r w:rsidRPr="00C51712">
        <w:rPr>
          <w:rFonts w:ascii="Verdana" w:hAnsi="Verdana"/>
          <w:color w:val="000000"/>
          <w:sz w:val="20"/>
          <w:lang w:val="es-AR"/>
        </w:rPr>
        <w:t>una</w:t>
      </w:r>
      <w:r w:rsidRPr="00C51712">
        <w:rPr>
          <w:rFonts w:ascii="Verdana" w:hAnsi="Verdana"/>
          <w:color w:val="000000"/>
          <w:spacing w:val="6"/>
          <w:sz w:val="20"/>
          <w:lang w:val="es-AR"/>
        </w:rPr>
        <w:t xml:space="preserve"> </w:t>
      </w:r>
      <w:r w:rsidRPr="00C51712">
        <w:rPr>
          <w:rFonts w:ascii="Verdana" w:hAnsi="Verdana"/>
          <w:color w:val="000000"/>
          <w:sz w:val="20"/>
          <w:lang w:val="es-AR"/>
        </w:rPr>
        <w:t>cosa</w:t>
      </w:r>
      <w:r w:rsidRPr="00C51712">
        <w:rPr>
          <w:rFonts w:ascii="Verdana" w:hAnsi="Verdana"/>
          <w:color w:val="000000"/>
          <w:spacing w:val="5"/>
          <w:sz w:val="20"/>
          <w:lang w:val="es-AR"/>
        </w:rPr>
        <w:t xml:space="preserve"> </w:t>
      </w:r>
      <w:r w:rsidRPr="00C51712">
        <w:rPr>
          <w:rFonts w:ascii="Verdana" w:hAnsi="Verdana"/>
          <w:color w:val="000000"/>
          <w:sz w:val="20"/>
          <w:lang w:val="es-AR"/>
        </w:rPr>
        <w:t>ignoro:</w:t>
      </w:r>
      <w:r w:rsidRPr="00C51712">
        <w:rPr>
          <w:rFonts w:ascii="Verdana" w:hAnsi="Verdana"/>
          <w:color w:val="000000"/>
          <w:spacing w:val="7"/>
          <w:sz w:val="20"/>
          <w:lang w:val="es-AR"/>
        </w:rPr>
        <w:t xml:space="preserve"> </w:t>
      </w:r>
      <w:r w:rsidRPr="00C51712">
        <w:rPr>
          <w:rFonts w:ascii="Verdana" w:hAnsi="Verdana"/>
          <w:color w:val="000000"/>
          <w:sz w:val="20"/>
          <w:lang w:val="es-AR"/>
        </w:rPr>
        <w:t>la</w:t>
      </w:r>
      <w:r w:rsidRPr="00C51712">
        <w:rPr>
          <w:rFonts w:ascii="Verdana" w:hAnsi="Verdana"/>
          <w:color w:val="000000"/>
          <w:spacing w:val="6"/>
          <w:sz w:val="20"/>
          <w:lang w:val="es-AR"/>
        </w:rPr>
        <w:t xml:space="preserve"> </w:t>
      </w:r>
      <w:r w:rsidRPr="00C51712">
        <w:rPr>
          <w:rFonts w:ascii="Verdana" w:hAnsi="Verdana"/>
          <w:color w:val="000000"/>
          <w:sz w:val="20"/>
          <w:lang w:val="es-AR"/>
        </w:rPr>
        <w:t>de</w:t>
      </w:r>
      <w:r w:rsidRPr="00C51712">
        <w:rPr>
          <w:rFonts w:ascii="Verdana" w:hAnsi="Verdana"/>
          <w:color w:val="000000"/>
          <w:spacing w:val="6"/>
          <w:sz w:val="20"/>
          <w:lang w:val="es-AR"/>
        </w:rPr>
        <w:t xml:space="preserve"> </w:t>
      </w:r>
      <w:r w:rsidRPr="00C51712">
        <w:rPr>
          <w:rFonts w:ascii="Verdana" w:hAnsi="Verdana"/>
          <w:color w:val="000000"/>
          <w:sz w:val="20"/>
          <w:lang w:val="es-AR"/>
        </w:rPr>
        <w:t>agradecer</w:t>
      </w:r>
      <w:r w:rsidRPr="00C51712">
        <w:rPr>
          <w:rFonts w:ascii="Verdana" w:hAnsi="Verdana"/>
          <w:color w:val="000000"/>
          <w:spacing w:val="7"/>
          <w:sz w:val="20"/>
          <w:lang w:val="es-AR"/>
        </w:rPr>
        <w:t xml:space="preserve"> </w:t>
      </w:r>
      <w:r w:rsidRPr="00C51712">
        <w:rPr>
          <w:rFonts w:ascii="Verdana" w:hAnsi="Verdana"/>
          <w:color w:val="000000"/>
          <w:sz w:val="20"/>
          <w:lang w:val="es-AR"/>
        </w:rPr>
        <w:t>el</w:t>
      </w:r>
      <w:r w:rsidRPr="00C51712">
        <w:rPr>
          <w:rFonts w:ascii="Verdana" w:hAnsi="Verdana"/>
          <w:color w:val="000000"/>
          <w:spacing w:val="6"/>
          <w:sz w:val="20"/>
          <w:lang w:val="es-AR"/>
        </w:rPr>
        <w:t xml:space="preserve"> </w:t>
      </w:r>
      <w:r w:rsidRPr="00C51712">
        <w:rPr>
          <w:rFonts w:ascii="Verdana" w:hAnsi="Verdana"/>
          <w:color w:val="000000"/>
          <w:sz w:val="20"/>
          <w:lang w:val="es-AR"/>
        </w:rPr>
        <w:t>don</w:t>
      </w:r>
      <w:r w:rsidRPr="00C51712">
        <w:rPr>
          <w:rFonts w:ascii="Verdana" w:hAnsi="Verdana"/>
          <w:color w:val="000000"/>
          <w:spacing w:val="8"/>
          <w:sz w:val="20"/>
          <w:lang w:val="es-AR"/>
        </w:rPr>
        <w:t xml:space="preserve"> </w:t>
      </w:r>
      <w:r w:rsidRPr="00C51712">
        <w:rPr>
          <w:rFonts w:ascii="Verdana" w:hAnsi="Verdana"/>
          <w:color w:val="000000"/>
          <w:sz w:val="20"/>
          <w:lang w:val="es-AR"/>
        </w:rPr>
        <w:t>que</w:t>
      </w:r>
      <w:r w:rsidRPr="00C51712">
        <w:rPr>
          <w:rFonts w:ascii="Verdana" w:hAnsi="Verdana"/>
          <w:color w:val="000000"/>
          <w:spacing w:val="7"/>
          <w:sz w:val="20"/>
          <w:lang w:val="es-AR"/>
        </w:rPr>
        <w:t xml:space="preserve"> </w:t>
      </w:r>
      <w:r w:rsidRPr="00C51712">
        <w:rPr>
          <w:rFonts w:ascii="Verdana" w:hAnsi="Verdana"/>
          <w:color w:val="000000"/>
          <w:sz w:val="20"/>
          <w:lang w:val="es-AR"/>
        </w:rPr>
        <w:t>me</w:t>
      </w:r>
      <w:r w:rsidRPr="00C51712">
        <w:rPr>
          <w:rFonts w:ascii="Verdana" w:hAnsi="Verdana"/>
          <w:color w:val="000000"/>
          <w:spacing w:val="8"/>
          <w:sz w:val="20"/>
          <w:lang w:val="es-AR"/>
        </w:rPr>
        <w:t xml:space="preserve"> </w:t>
      </w:r>
      <w:r w:rsidRPr="00C51712">
        <w:rPr>
          <w:rFonts w:ascii="Verdana" w:hAnsi="Verdana"/>
          <w:color w:val="000000"/>
          <w:spacing w:val="-2"/>
          <w:sz w:val="20"/>
          <w:lang w:val="es-AR"/>
        </w:rPr>
        <w:t>haces.</w:t>
      </w:r>
    </w:p>
    <w:p w14:paraId="6EC9BD0E" w14:textId="77777777" w:rsidR="0094508E" w:rsidRPr="00C51712" w:rsidRDefault="0094508E" w:rsidP="00C51712">
      <w:pPr>
        <w:pStyle w:val="BodyText"/>
        <w:suppressAutoHyphens/>
        <w:spacing w:after="0" w:line="240" w:lineRule="auto"/>
        <w:ind w:firstLine="283"/>
        <w:jc w:val="both"/>
        <w:rPr>
          <w:rFonts w:ascii="Verdana" w:hAnsi="Verdana"/>
          <w:color w:val="000000"/>
          <w:sz w:val="20"/>
          <w:lang w:val="es-AR"/>
        </w:rPr>
      </w:pPr>
      <w:r w:rsidRPr="00C51712">
        <w:rPr>
          <w:rFonts w:ascii="Verdana" w:hAnsi="Verdana"/>
          <w:color w:val="000000"/>
          <w:sz w:val="20"/>
          <w:lang w:val="es-AR"/>
        </w:rPr>
        <w:t>El</w:t>
      </w:r>
      <w:r w:rsidRPr="00C51712">
        <w:rPr>
          <w:rFonts w:ascii="Verdana" w:hAnsi="Verdana"/>
          <w:color w:val="000000"/>
          <w:spacing w:val="8"/>
          <w:sz w:val="20"/>
          <w:lang w:val="es-AR"/>
        </w:rPr>
        <w:t xml:space="preserve"> </w:t>
      </w:r>
      <w:r w:rsidRPr="00C51712">
        <w:rPr>
          <w:rFonts w:ascii="Verdana" w:hAnsi="Verdana"/>
          <w:color w:val="000000"/>
          <w:sz w:val="20"/>
          <w:lang w:val="es-AR"/>
        </w:rPr>
        <w:t>Rey,</w:t>
      </w:r>
      <w:r w:rsidRPr="00C51712">
        <w:rPr>
          <w:rFonts w:ascii="Verdana" w:hAnsi="Verdana"/>
          <w:color w:val="000000"/>
          <w:spacing w:val="8"/>
          <w:sz w:val="20"/>
          <w:lang w:val="es-AR"/>
        </w:rPr>
        <w:t xml:space="preserve"> </w:t>
      </w:r>
      <w:r w:rsidRPr="00C51712">
        <w:rPr>
          <w:rFonts w:ascii="Verdana" w:hAnsi="Verdana"/>
          <w:color w:val="000000"/>
          <w:sz w:val="20"/>
          <w:lang w:val="es-AR"/>
        </w:rPr>
        <w:t>a</w:t>
      </w:r>
      <w:r w:rsidRPr="00C51712">
        <w:rPr>
          <w:rFonts w:ascii="Verdana" w:hAnsi="Verdana"/>
          <w:color w:val="000000"/>
          <w:spacing w:val="9"/>
          <w:sz w:val="20"/>
          <w:lang w:val="es-AR"/>
        </w:rPr>
        <w:t xml:space="preserve"> </w:t>
      </w:r>
      <w:r w:rsidRPr="00C51712">
        <w:rPr>
          <w:rFonts w:ascii="Verdana" w:hAnsi="Verdana"/>
          <w:color w:val="000000"/>
          <w:sz w:val="20"/>
          <w:lang w:val="es-AR"/>
        </w:rPr>
        <w:t>quien</w:t>
      </w:r>
      <w:r w:rsidRPr="00C51712">
        <w:rPr>
          <w:rFonts w:ascii="Verdana" w:hAnsi="Verdana"/>
          <w:color w:val="000000"/>
          <w:spacing w:val="9"/>
          <w:sz w:val="20"/>
          <w:lang w:val="es-AR"/>
        </w:rPr>
        <w:t xml:space="preserve"> </w:t>
      </w:r>
      <w:r w:rsidRPr="00C51712">
        <w:rPr>
          <w:rFonts w:ascii="Verdana" w:hAnsi="Verdana"/>
          <w:color w:val="000000"/>
          <w:sz w:val="20"/>
          <w:lang w:val="es-AR"/>
        </w:rPr>
        <w:t>lo</w:t>
      </w:r>
      <w:r w:rsidRPr="00C51712">
        <w:rPr>
          <w:rFonts w:ascii="Verdana" w:hAnsi="Verdana"/>
          <w:color w:val="000000"/>
          <w:spacing w:val="8"/>
          <w:sz w:val="20"/>
          <w:lang w:val="es-AR"/>
        </w:rPr>
        <w:t xml:space="preserve"> </w:t>
      </w:r>
      <w:r w:rsidRPr="00C51712">
        <w:rPr>
          <w:rFonts w:ascii="Verdana" w:hAnsi="Verdana"/>
          <w:color w:val="000000"/>
          <w:sz w:val="20"/>
          <w:lang w:val="es-AR"/>
        </w:rPr>
        <w:t>fatigaban</w:t>
      </w:r>
      <w:r w:rsidRPr="00C51712">
        <w:rPr>
          <w:rFonts w:ascii="Verdana" w:hAnsi="Verdana"/>
          <w:color w:val="000000"/>
          <w:spacing w:val="9"/>
          <w:sz w:val="20"/>
          <w:lang w:val="es-AR"/>
        </w:rPr>
        <w:t xml:space="preserve"> </w:t>
      </w:r>
      <w:r w:rsidRPr="00C51712">
        <w:rPr>
          <w:rFonts w:ascii="Verdana" w:hAnsi="Verdana"/>
          <w:color w:val="000000"/>
          <w:sz w:val="20"/>
          <w:lang w:val="es-AR"/>
        </w:rPr>
        <w:t>fácilmente</w:t>
      </w:r>
      <w:r w:rsidRPr="00C51712">
        <w:rPr>
          <w:rFonts w:ascii="Verdana" w:hAnsi="Verdana"/>
          <w:color w:val="000000"/>
          <w:spacing w:val="9"/>
          <w:sz w:val="20"/>
          <w:lang w:val="es-AR"/>
        </w:rPr>
        <w:t xml:space="preserve"> </w:t>
      </w:r>
      <w:r w:rsidRPr="00C51712">
        <w:rPr>
          <w:rFonts w:ascii="Verdana" w:hAnsi="Verdana"/>
          <w:color w:val="000000"/>
          <w:sz w:val="20"/>
          <w:lang w:val="es-AR"/>
        </w:rPr>
        <w:t>los</w:t>
      </w:r>
      <w:r w:rsidRPr="00C51712">
        <w:rPr>
          <w:rFonts w:ascii="Verdana" w:hAnsi="Verdana"/>
          <w:color w:val="000000"/>
          <w:spacing w:val="6"/>
          <w:sz w:val="20"/>
          <w:lang w:val="es-AR"/>
        </w:rPr>
        <w:t xml:space="preserve"> </w:t>
      </w:r>
      <w:r w:rsidRPr="00C51712">
        <w:rPr>
          <w:rFonts w:ascii="Verdana" w:hAnsi="Verdana"/>
          <w:color w:val="000000"/>
          <w:sz w:val="20"/>
          <w:lang w:val="es-AR"/>
        </w:rPr>
        <w:t>discursos</w:t>
      </w:r>
      <w:r w:rsidRPr="00C51712">
        <w:rPr>
          <w:rFonts w:ascii="Verdana" w:hAnsi="Verdana"/>
          <w:color w:val="000000"/>
          <w:spacing w:val="9"/>
          <w:sz w:val="20"/>
          <w:lang w:val="es-AR"/>
        </w:rPr>
        <w:t xml:space="preserve"> </w:t>
      </w:r>
      <w:r w:rsidRPr="00C51712">
        <w:rPr>
          <w:rFonts w:ascii="Verdana" w:hAnsi="Verdana"/>
          <w:color w:val="000000"/>
          <w:sz w:val="20"/>
          <w:lang w:val="es-AR"/>
        </w:rPr>
        <w:t>largos</w:t>
      </w:r>
      <w:r w:rsidRPr="00C51712">
        <w:rPr>
          <w:rFonts w:ascii="Verdana" w:hAnsi="Verdana"/>
          <w:color w:val="000000"/>
          <w:spacing w:val="6"/>
          <w:sz w:val="20"/>
          <w:lang w:val="es-AR"/>
        </w:rPr>
        <w:t xml:space="preserve"> </w:t>
      </w:r>
      <w:r w:rsidRPr="00C51712">
        <w:rPr>
          <w:rFonts w:ascii="Verdana" w:hAnsi="Verdana"/>
          <w:color w:val="000000"/>
          <w:sz w:val="20"/>
          <w:lang w:val="es-AR"/>
        </w:rPr>
        <w:t>y</w:t>
      </w:r>
      <w:r w:rsidRPr="00C51712">
        <w:rPr>
          <w:rFonts w:ascii="Verdana" w:hAnsi="Verdana"/>
          <w:color w:val="000000"/>
          <w:spacing w:val="10"/>
          <w:sz w:val="20"/>
          <w:lang w:val="es-AR"/>
        </w:rPr>
        <w:t xml:space="preserve"> </w:t>
      </w:r>
      <w:r w:rsidRPr="00C51712">
        <w:rPr>
          <w:rFonts w:ascii="Verdana" w:hAnsi="Verdana"/>
          <w:color w:val="000000"/>
          <w:sz w:val="20"/>
          <w:lang w:val="es-AR"/>
        </w:rPr>
        <w:t>ajenos,</w:t>
      </w:r>
      <w:r w:rsidRPr="00C51712">
        <w:rPr>
          <w:rFonts w:ascii="Verdana" w:hAnsi="Verdana"/>
          <w:color w:val="000000"/>
          <w:spacing w:val="9"/>
          <w:sz w:val="20"/>
          <w:lang w:val="es-AR"/>
        </w:rPr>
        <w:t xml:space="preserve"> </w:t>
      </w:r>
      <w:r w:rsidRPr="00C51712">
        <w:rPr>
          <w:rFonts w:ascii="Verdana" w:hAnsi="Verdana"/>
          <w:color w:val="000000"/>
          <w:sz w:val="20"/>
          <w:lang w:val="es-AR"/>
        </w:rPr>
        <w:t>le</w:t>
      </w:r>
      <w:r w:rsidRPr="00C51712">
        <w:rPr>
          <w:rFonts w:ascii="Verdana" w:hAnsi="Verdana"/>
          <w:color w:val="000000"/>
          <w:spacing w:val="8"/>
          <w:sz w:val="20"/>
          <w:lang w:val="es-AR"/>
        </w:rPr>
        <w:t xml:space="preserve"> </w:t>
      </w:r>
      <w:r w:rsidRPr="00C51712">
        <w:rPr>
          <w:rFonts w:ascii="Verdana" w:hAnsi="Verdana"/>
          <w:color w:val="000000"/>
          <w:sz w:val="20"/>
          <w:lang w:val="es-AR"/>
        </w:rPr>
        <w:t>dijo</w:t>
      </w:r>
      <w:r w:rsidRPr="00C51712">
        <w:rPr>
          <w:rFonts w:ascii="Verdana" w:hAnsi="Verdana"/>
          <w:color w:val="000000"/>
          <w:spacing w:val="9"/>
          <w:sz w:val="20"/>
          <w:lang w:val="es-AR"/>
        </w:rPr>
        <w:t xml:space="preserve"> </w:t>
      </w:r>
      <w:r w:rsidRPr="00C51712">
        <w:rPr>
          <w:rFonts w:ascii="Verdana" w:hAnsi="Verdana"/>
          <w:color w:val="000000"/>
          <w:sz w:val="20"/>
          <w:lang w:val="es-AR"/>
        </w:rPr>
        <w:t>con</w:t>
      </w:r>
      <w:r w:rsidRPr="00C51712">
        <w:rPr>
          <w:rFonts w:ascii="Verdana" w:hAnsi="Verdana"/>
          <w:color w:val="000000"/>
          <w:spacing w:val="10"/>
          <w:sz w:val="20"/>
          <w:lang w:val="es-AR"/>
        </w:rPr>
        <w:t xml:space="preserve"> </w:t>
      </w:r>
      <w:r w:rsidRPr="00C51712">
        <w:rPr>
          <w:rFonts w:ascii="Verdana" w:hAnsi="Verdana"/>
          <w:color w:val="000000"/>
          <w:spacing w:val="-2"/>
          <w:sz w:val="20"/>
          <w:lang w:val="es-AR"/>
        </w:rPr>
        <w:t>alivio:</w:t>
      </w:r>
    </w:p>
    <w:p w14:paraId="4C66B39A" w14:textId="77777777" w:rsidR="0094508E" w:rsidRPr="00C51712" w:rsidRDefault="0094508E" w:rsidP="00C51712">
      <w:pPr>
        <w:pStyle w:val="BodyText"/>
        <w:suppressAutoHyphens/>
        <w:spacing w:after="0" w:line="240" w:lineRule="auto"/>
        <w:ind w:firstLine="283"/>
        <w:jc w:val="both"/>
        <w:rPr>
          <w:rFonts w:ascii="Verdana" w:hAnsi="Verdana"/>
          <w:color w:val="000000"/>
          <w:sz w:val="20"/>
          <w:lang w:val="es-AR"/>
        </w:rPr>
      </w:pPr>
      <w:r w:rsidRPr="00C51712">
        <w:rPr>
          <w:rFonts w:ascii="Verdana" w:hAnsi="Verdana"/>
          <w:color w:val="000000"/>
          <w:sz w:val="20"/>
          <w:lang w:val="es-AR"/>
        </w:rPr>
        <w:t>—Sé harto bien esas cosas. Acaban de decirme que el ruiseñor ya cantó en Inglaterra. Cuando pasen las lluvias y las nieves, cuando regrese el ruiseñor de sus tierras del Sur, recitarás tu loa ante la corte y ante el Colegio de Poetas. Te dejo un año entero. Limarás cada letra y cada palabra. La recompensa, ya lo sabes, no será indigna de mi real costumbre ni de tus inspiradas vigilias.</w:t>
      </w:r>
    </w:p>
    <w:p w14:paraId="1B04FBFB" w14:textId="77777777" w:rsidR="0094508E" w:rsidRPr="00C51712" w:rsidRDefault="0094508E" w:rsidP="00C51712">
      <w:pPr>
        <w:pStyle w:val="BodyText"/>
        <w:suppressAutoHyphens/>
        <w:spacing w:after="0" w:line="240" w:lineRule="auto"/>
        <w:ind w:firstLine="283"/>
        <w:jc w:val="both"/>
        <w:rPr>
          <w:rFonts w:ascii="Verdana" w:hAnsi="Verdana"/>
          <w:color w:val="000000"/>
          <w:sz w:val="20"/>
          <w:lang w:val="es-AR"/>
        </w:rPr>
      </w:pPr>
      <w:r w:rsidRPr="00C51712">
        <w:rPr>
          <w:rFonts w:ascii="Verdana" w:hAnsi="Verdana"/>
          <w:color w:val="000000"/>
          <w:sz w:val="20"/>
          <w:lang w:val="es-AR"/>
        </w:rPr>
        <w:t xml:space="preserve">—Rey, la mejor recompensa es ver tu rostro —dijo el poeta, que era también un </w:t>
      </w:r>
      <w:r w:rsidRPr="00C51712">
        <w:rPr>
          <w:rFonts w:ascii="Verdana" w:hAnsi="Verdana"/>
          <w:color w:val="000000"/>
          <w:spacing w:val="-2"/>
          <w:sz w:val="20"/>
          <w:lang w:val="es-AR"/>
        </w:rPr>
        <w:t>cortesano.</w:t>
      </w:r>
    </w:p>
    <w:p w14:paraId="29438847" w14:textId="77777777" w:rsidR="0094508E" w:rsidRPr="00C51712" w:rsidRDefault="0094508E" w:rsidP="00C51712">
      <w:pPr>
        <w:pStyle w:val="BodyText"/>
        <w:suppressAutoHyphens/>
        <w:spacing w:after="0" w:line="240" w:lineRule="auto"/>
        <w:ind w:firstLine="283"/>
        <w:jc w:val="both"/>
        <w:rPr>
          <w:rFonts w:ascii="Verdana" w:hAnsi="Verdana"/>
          <w:color w:val="000000"/>
          <w:sz w:val="20"/>
          <w:lang w:val="es-AR"/>
        </w:rPr>
      </w:pPr>
      <w:r w:rsidRPr="00C51712">
        <w:rPr>
          <w:rFonts w:ascii="Verdana" w:hAnsi="Verdana"/>
          <w:color w:val="000000"/>
          <w:sz w:val="20"/>
          <w:lang w:val="es-AR"/>
        </w:rPr>
        <w:t>Hizo</w:t>
      </w:r>
      <w:r w:rsidRPr="00C51712">
        <w:rPr>
          <w:rFonts w:ascii="Verdana" w:hAnsi="Verdana"/>
          <w:color w:val="000000"/>
          <w:spacing w:val="10"/>
          <w:sz w:val="20"/>
          <w:lang w:val="es-AR"/>
        </w:rPr>
        <w:t xml:space="preserve"> </w:t>
      </w:r>
      <w:r w:rsidRPr="00C51712">
        <w:rPr>
          <w:rFonts w:ascii="Verdana" w:hAnsi="Verdana"/>
          <w:color w:val="000000"/>
          <w:sz w:val="20"/>
          <w:lang w:val="es-AR"/>
        </w:rPr>
        <w:t>sus</w:t>
      </w:r>
      <w:r w:rsidRPr="00C51712">
        <w:rPr>
          <w:rFonts w:ascii="Verdana" w:hAnsi="Verdana"/>
          <w:color w:val="000000"/>
          <w:spacing w:val="8"/>
          <w:sz w:val="20"/>
          <w:lang w:val="es-AR"/>
        </w:rPr>
        <w:t xml:space="preserve"> </w:t>
      </w:r>
      <w:r w:rsidRPr="00C51712">
        <w:rPr>
          <w:rFonts w:ascii="Verdana" w:hAnsi="Verdana"/>
          <w:color w:val="000000"/>
          <w:sz w:val="20"/>
          <w:lang w:val="es-AR"/>
        </w:rPr>
        <w:t>reverencias</w:t>
      </w:r>
      <w:r w:rsidRPr="00C51712">
        <w:rPr>
          <w:rFonts w:ascii="Verdana" w:hAnsi="Verdana"/>
          <w:color w:val="000000"/>
          <w:spacing w:val="7"/>
          <w:sz w:val="20"/>
          <w:lang w:val="es-AR"/>
        </w:rPr>
        <w:t xml:space="preserve"> </w:t>
      </w:r>
      <w:r w:rsidRPr="00C51712">
        <w:rPr>
          <w:rFonts w:ascii="Verdana" w:hAnsi="Verdana"/>
          <w:color w:val="000000"/>
          <w:sz w:val="20"/>
          <w:lang w:val="es-AR"/>
        </w:rPr>
        <w:t>y</w:t>
      </w:r>
      <w:r w:rsidRPr="00C51712">
        <w:rPr>
          <w:rFonts w:ascii="Verdana" w:hAnsi="Verdana"/>
          <w:color w:val="000000"/>
          <w:spacing w:val="12"/>
          <w:sz w:val="20"/>
          <w:lang w:val="es-AR"/>
        </w:rPr>
        <w:t xml:space="preserve"> </w:t>
      </w:r>
      <w:r w:rsidRPr="00C51712">
        <w:rPr>
          <w:rFonts w:ascii="Verdana" w:hAnsi="Verdana"/>
          <w:color w:val="000000"/>
          <w:sz w:val="20"/>
          <w:lang w:val="es-AR"/>
        </w:rPr>
        <w:t>se</w:t>
      </w:r>
      <w:r w:rsidRPr="00C51712">
        <w:rPr>
          <w:rFonts w:ascii="Verdana" w:hAnsi="Verdana"/>
          <w:color w:val="000000"/>
          <w:spacing w:val="10"/>
          <w:sz w:val="20"/>
          <w:lang w:val="es-AR"/>
        </w:rPr>
        <w:t xml:space="preserve"> </w:t>
      </w:r>
      <w:r w:rsidRPr="00C51712">
        <w:rPr>
          <w:rFonts w:ascii="Verdana" w:hAnsi="Verdana"/>
          <w:color w:val="000000"/>
          <w:sz w:val="20"/>
          <w:lang w:val="es-AR"/>
        </w:rPr>
        <w:t>fue,</w:t>
      </w:r>
      <w:r w:rsidRPr="00C51712">
        <w:rPr>
          <w:rFonts w:ascii="Verdana" w:hAnsi="Verdana"/>
          <w:color w:val="000000"/>
          <w:spacing w:val="8"/>
          <w:sz w:val="20"/>
          <w:lang w:val="es-AR"/>
        </w:rPr>
        <w:t xml:space="preserve"> </w:t>
      </w:r>
      <w:r w:rsidRPr="00C51712">
        <w:rPr>
          <w:rFonts w:ascii="Verdana" w:hAnsi="Verdana"/>
          <w:color w:val="000000"/>
          <w:sz w:val="20"/>
          <w:lang w:val="es-AR"/>
        </w:rPr>
        <w:t>ya</w:t>
      </w:r>
      <w:r w:rsidRPr="00C51712">
        <w:rPr>
          <w:rFonts w:ascii="Verdana" w:hAnsi="Verdana"/>
          <w:color w:val="000000"/>
          <w:spacing w:val="9"/>
          <w:sz w:val="20"/>
          <w:lang w:val="es-AR"/>
        </w:rPr>
        <w:t xml:space="preserve"> </w:t>
      </w:r>
      <w:r w:rsidRPr="00C51712">
        <w:rPr>
          <w:rFonts w:ascii="Verdana" w:hAnsi="Verdana"/>
          <w:color w:val="000000"/>
          <w:sz w:val="20"/>
          <w:lang w:val="es-AR"/>
        </w:rPr>
        <w:t>entreviendo</w:t>
      </w:r>
      <w:r w:rsidRPr="00C51712">
        <w:rPr>
          <w:rFonts w:ascii="Verdana" w:hAnsi="Verdana"/>
          <w:color w:val="000000"/>
          <w:spacing w:val="10"/>
          <w:sz w:val="20"/>
          <w:lang w:val="es-AR"/>
        </w:rPr>
        <w:t xml:space="preserve"> </w:t>
      </w:r>
      <w:r w:rsidRPr="00C51712">
        <w:rPr>
          <w:rFonts w:ascii="Verdana" w:hAnsi="Verdana"/>
          <w:color w:val="000000"/>
          <w:sz w:val="20"/>
          <w:lang w:val="es-AR"/>
        </w:rPr>
        <w:t>algún</w:t>
      </w:r>
      <w:r w:rsidRPr="00C51712">
        <w:rPr>
          <w:rFonts w:ascii="Verdana" w:hAnsi="Verdana"/>
          <w:color w:val="000000"/>
          <w:spacing w:val="10"/>
          <w:sz w:val="20"/>
          <w:lang w:val="es-AR"/>
        </w:rPr>
        <w:t xml:space="preserve"> </w:t>
      </w:r>
      <w:r w:rsidRPr="00C51712">
        <w:rPr>
          <w:rFonts w:ascii="Verdana" w:hAnsi="Verdana"/>
          <w:color w:val="000000"/>
          <w:spacing w:val="-2"/>
          <w:sz w:val="20"/>
          <w:lang w:val="es-AR"/>
        </w:rPr>
        <w:t>verso.</w:t>
      </w:r>
    </w:p>
    <w:p w14:paraId="1ECFD932" w14:textId="77777777" w:rsidR="0094508E" w:rsidRPr="00C51712" w:rsidRDefault="0094508E" w:rsidP="00C51712">
      <w:pPr>
        <w:pStyle w:val="BodyText"/>
        <w:suppressAutoHyphens/>
        <w:spacing w:after="0" w:line="240" w:lineRule="auto"/>
        <w:ind w:firstLine="283"/>
        <w:jc w:val="both"/>
        <w:rPr>
          <w:rFonts w:ascii="Verdana" w:hAnsi="Verdana"/>
          <w:color w:val="000000"/>
          <w:sz w:val="20"/>
          <w:lang w:val="es-AR"/>
        </w:rPr>
      </w:pPr>
      <w:r w:rsidRPr="00C51712">
        <w:rPr>
          <w:rFonts w:ascii="Verdana" w:hAnsi="Verdana"/>
          <w:color w:val="000000"/>
          <w:sz w:val="20"/>
          <w:lang w:val="es-AR"/>
        </w:rPr>
        <w:t>Cumplido el plazo, que fue de epidemias y rebeliones, presentó el panegírico. Lo</w:t>
      </w:r>
      <w:r w:rsidRPr="00C51712">
        <w:rPr>
          <w:rFonts w:ascii="Verdana" w:hAnsi="Verdana"/>
          <w:color w:val="000000"/>
          <w:spacing w:val="80"/>
          <w:sz w:val="20"/>
          <w:lang w:val="es-AR"/>
        </w:rPr>
        <w:t xml:space="preserve"> </w:t>
      </w:r>
      <w:r w:rsidRPr="00C51712">
        <w:rPr>
          <w:rFonts w:ascii="Verdana" w:hAnsi="Verdana"/>
          <w:color w:val="000000"/>
          <w:sz w:val="20"/>
          <w:lang w:val="es-AR"/>
        </w:rPr>
        <w:t>declamó con lenta seguridad, sin una ojeada al manuscrito. El Rey lo iba aprobando con</w:t>
      </w:r>
      <w:r w:rsidRPr="00C51712">
        <w:rPr>
          <w:rFonts w:ascii="Verdana" w:hAnsi="Verdana"/>
          <w:color w:val="000000"/>
          <w:spacing w:val="40"/>
          <w:sz w:val="20"/>
          <w:lang w:val="es-AR"/>
        </w:rPr>
        <w:t xml:space="preserve"> </w:t>
      </w:r>
      <w:r w:rsidRPr="00C51712">
        <w:rPr>
          <w:rFonts w:ascii="Verdana" w:hAnsi="Verdana"/>
          <w:color w:val="000000"/>
          <w:sz w:val="20"/>
          <w:lang w:val="es-AR"/>
        </w:rPr>
        <w:t>la cabeza. Todos imitaban</w:t>
      </w:r>
      <w:r w:rsidRPr="00C51712">
        <w:rPr>
          <w:rFonts w:ascii="Verdana" w:hAnsi="Verdana"/>
          <w:color w:val="000000"/>
          <w:spacing w:val="25"/>
          <w:sz w:val="20"/>
          <w:lang w:val="es-AR"/>
        </w:rPr>
        <w:t xml:space="preserve"> </w:t>
      </w:r>
      <w:r w:rsidRPr="00C51712">
        <w:rPr>
          <w:rFonts w:ascii="Verdana" w:hAnsi="Verdana"/>
          <w:color w:val="000000"/>
          <w:sz w:val="20"/>
          <w:lang w:val="es-AR"/>
        </w:rPr>
        <w:t>su gesto, hasta los que agolpados en las puertas, no</w:t>
      </w:r>
      <w:r w:rsidRPr="00C51712">
        <w:rPr>
          <w:rFonts w:ascii="Verdana" w:hAnsi="Verdana"/>
          <w:color w:val="000000"/>
          <w:spacing w:val="80"/>
          <w:sz w:val="20"/>
          <w:lang w:val="es-AR"/>
        </w:rPr>
        <w:t xml:space="preserve"> </w:t>
      </w:r>
      <w:r w:rsidRPr="00C51712">
        <w:rPr>
          <w:rFonts w:ascii="Verdana" w:hAnsi="Verdana"/>
          <w:color w:val="000000"/>
          <w:sz w:val="20"/>
          <w:lang w:val="es-AR"/>
        </w:rPr>
        <w:t>descifraban una palabra. Al fin el Rey habló.</w:t>
      </w:r>
    </w:p>
    <w:p w14:paraId="26CC1EFE" w14:textId="77777777" w:rsidR="0094508E" w:rsidRPr="00C51712" w:rsidRDefault="0094508E" w:rsidP="00C51712">
      <w:pPr>
        <w:pStyle w:val="BodyText"/>
        <w:suppressAutoHyphens/>
        <w:spacing w:after="0" w:line="240" w:lineRule="auto"/>
        <w:ind w:firstLine="283"/>
        <w:jc w:val="both"/>
        <w:rPr>
          <w:rFonts w:ascii="Verdana" w:hAnsi="Verdana"/>
          <w:color w:val="000000"/>
          <w:sz w:val="20"/>
          <w:lang w:val="es-AR"/>
        </w:rPr>
      </w:pPr>
      <w:r w:rsidRPr="00C51712">
        <w:rPr>
          <w:rFonts w:ascii="Verdana" w:hAnsi="Verdana"/>
          <w:color w:val="000000"/>
          <w:sz w:val="20"/>
          <w:lang w:val="es-AR"/>
        </w:rPr>
        <w:t>—Acepto</w:t>
      </w:r>
      <w:r w:rsidRPr="00C51712">
        <w:rPr>
          <w:rFonts w:ascii="Verdana" w:hAnsi="Verdana"/>
          <w:color w:val="000000"/>
          <w:spacing w:val="15"/>
          <w:sz w:val="20"/>
          <w:lang w:val="es-AR"/>
        </w:rPr>
        <w:t xml:space="preserve"> </w:t>
      </w:r>
      <w:r w:rsidRPr="00C51712">
        <w:rPr>
          <w:rFonts w:ascii="Verdana" w:hAnsi="Verdana"/>
          <w:color w:val="000000"/>
          <w:sz w:val="20"/>
          <w:lang w:val="es-AR"/>
        </w:rPr>
        <w:t>tu</w:t>
      </w:r>
      <w:r w:rsidRPr="00C51712">
        <w:rPr>
          <w:rFonts w:ascii="Verdana" w:hAnsi="Verdana"/>
          <w:color w:val="000000"/>
          <w:spacing w:val="16"/>
          <w:sz w:val="20"/>
          <w:lang w:val="es-AR"/>
        </w:rPr>
        <w:t xml:space="preserve"> </w:t>
      </w:r>
      <w:r w:rsidRPr="00C51712">
        <w:rPr>
          <w:rFonts w:ascii="Verdana" w:hAnsi="Verdana"/>
          <w:color w:val="000000"/>
          <w:sz w:val="20"/>
          <w:lang w:val="es-AR"/>
        </w:rPr>
        <w:t>labor.</w:t>
      </w:r>
      <w:r w:rsidRPr="00C51712">
        <w:rPr>
          <w:rFonts w:ascii="Verdana" w:hAnsi="Verdana"/>
          <w:color w:val="000000"/>
          <w:spacing w:val="16"/>
          <w:sz w:val="20"/>
          <w:lang w:val="es-AR"/>
        </w:rPr>
        <w:t xml:space="preserve"> </w:t>
      </w:r>
      <w:r w:rsidRPr="00C51712">
        <w:rPr>
          <w:rFonts w:ascii="Verdana" w:hAnsi="Verdana"/>
          <w:color w:val="000000"/>
          <w:sz w:val="20"/>
          <w:lang w:val="es-AR"/>
        </w:rPr>
        <w:t>Es</w:t>
      </w:r>
      <w:r w:rsidRPr="00C51712">
        <w:rPr>
          <w:rFonts w:ascii="Verdana" w:hAnsi="Verdana"/>
          <w:color w:val="000000"/>
          <w:spacing w:val="15"/>
          <w:sz w:val="20"/>
          <w:lang w:val="es-AR"/>
        </w:rPr>
        <w:t xml:space="preserve"> </w:t>
      </w:r>
      <w:r w:rsidRPr="00C51712">
        <w:rPr>
          <w:rFonts w:ascii="Verdana" w:hAnsi="Verdana"/>
          <w:color w:val="000000"/>
          <w:sz w:val="20"/>
          <w:lang w:val="es-AR"/>
        </w:rPr>
        <w:t>otra</w:t>
      </w:r>
      <w:r w:rsidRPr="00C51712">
        <w:rPr>
          <w:rFonts w:ascii="Verdana" w:hAnsi="Verdana"/>
          <w:color w:val="000000"/>
          <w:spacing w:val="12"/>
          <w:sz w:val="20"/>
          <w:lang w:val="es-AR"/>
        </w:rPr>
        <w:t xml:space="preserve"> </w:t>
      </w:r>
      <w:r w:rsidRPr="00C51712">
        <w:rPr>
          <w:rFonts w:ascii="Verdana" w:hAnsi="Verdana"/>
          <w:color w:val="000000"/>
          <w:sz w:val="20"/>
          <w:lang w:val="es-AR"/>
        </w:rPr>
        <w:t>victoria.</w:t>
      </w:r>
      <w:r w:rsidRPr="00C51712">
        <w:rPr>
          <w:rFonts w:ascii="Verdana" w:hAnsi="Verdana"/>
          <w:color w:val="000000"/>
          <w:spacing w:val="16"/>
          <w:sz w:val="20"/>
          <w:lang w:val="es-AR"/>
        </w:rPr>
        <w:t xml:space="preserve"> </w:t>
      </w:r>
      <w:r w:rsidRPr="00C51712">
        <w:rPr>
          <w:rFonts w:ascii="Verdana" w:hAnsi="Verdana"/>
          <w:color w:val="000000"/>
          <w:sz w:val="20"/>
          <w:lang w:val="es-AR"/>
        </w:rPr>
        <w:t>Has</w:t>
      </w:r>
      <w:r w:rsidRPr="00C51712">
        <w:rPr>
          <w:rFonts w:ascii="Verdana" w:hAnsi="Verdana"/>
          <w:color w:val="000000"/>
          <w:spacing w:val="15"/>
          <w:sz w:val="20"/>
          <w:lang w:val="es-AR"/>
        </w:rPr>
        <w:t xml:space="preserve"> </w:t>
      </w:r>
      <w:r w:rsidRPr="00C51712">
        <w:rPr>
          <w:rFonts w:ascii="Verdana" w:hAnsi="Verdana"/>
          <w:color w:val="000000"/>
          <w:sz w:val="20"/>
          <w:lang w:val="es-AR"/>
        </w:rPr>
        <w:t>atribuido</w:t>
      </w:r>
      <w:r w:rsidRPr="00C51712">
        <w:rPr>
          <w:rFonts w:ascii="Verdana" w:hAnsi="Verdana"/>
          <w:color w:val="000000"/>
          <w:spacing w:val="15"/>
          <w:sz w:val="20"/>
          <w:lang w:val="es-AR"/>
        </w:rPr>
        <w:t xml:space="preserve"> </w:t>
      </w:r>
      <w:r w:rsidRPr="00C51712">
        <w:rPr>
          <w:rFonts w:ascii="Verdana" w:hAnsi="Verdana"/>
          <w:color w:val="000000"/>
          <w:sz w:val="20"/>
          <w:lang w:val="es-AR"/>
        </w:rPr>
        <w:t>a</w:t>
      </w:r>
      <w:r w:rsidRPr="00C51712">
        <w:rPr>
          <w:rFonts w:ascii="Verdana" w:hAnsi="Verdana"/>
          <w:color w:val="000000"/>
          <w:spacing w:val="16"/>
          <w:sz w:val="20"/>
          <w:lang w:val="es-AR"/>
        </w:rPr>
        <w:t xml:space="preserve"> </w:t>
      </w:r>
      <w:r w:rsidRPr="00C51712">
        <w:rPr>
          <w:rFonts w:ascii="Verdana" w:hAnsi="Verdana"/>
          <w:color w:val="000000"/>
          <w:sz w:val="20"/>
          <w:lang w:val="es-AR"/>
        </w:rPr>
        <w:t>cada</w:t>
      </w:r>
      <w:r w:rsidRPr="00C51712">
        <w:rPr>
          <w:rFonts w:ascii="Verdana" w:hAnsi="Verdana"/>
          <w:color w:val="000000"/>
          <w:spacing w:val="14"/>
          <w:sz w:val="20"/>
          <w:lang w:val="es-AR"/>
        </w:rPr>
        <w:t xml:space="preserve"> </w:t>
      </w:r>
      <w:r w:rsidRPr="00C51712">
        <w:rPr>
          <w:rFonts w:ascii="Verdana" w:hAnsi="Verdana"/>
          <w:color w:val="000000"/>
          <w:sz w:val="20"/>
          <w:lang w:val="es-AR"/>
        </w:rPr>
        <w:t>vocablo</w:t>
      </w:r>
      <w:r w:rsidRPr="00C51712">
        <w:rPr>
          <w:rFonts w:ascii="Verdana" w:hAnsi="Verdana"/>
          <w:color w:val="000000"/>
          <w:spacing w:val="16"/>
          <w:sz w:val="20"/>
          <w:lang w:val="es-AR"/>
        </w:rPr>
        <w:t xml:space="preserve"> </w:t>
      </w:r>
      <w:r w:rsidRPr="00C51712">
        <w:rPr>
          <w:rFonts w:ascii="Verdana" w:hAnsi="Verdana"/>
          <w:color w:val="000000"/>
          <w:sz w:val="20"/>
          <w:lang w:val="es-AR"/>
        </w:rPr>
        <w:t>su</w:t>
      </w:r>
      <w:r w:rsidRPr="00C51712">
        <w:rPr>
          <w:rFonts w:ascii="Verdana" w:hAnsi="Verdana"/>
          <w:color w:val="000000"/>
          <w:spacing w:val="16"/>
          <w:sz w:val="20"/>
          <w:lang w:val="es-AR"/>
        </w:rPr>
        <w:t xml:space="preserve"> </w:t>
      </w:r>
      <w:r w:rsidRPr="00C51712">
        <w:rPr>
          <w:rFonts w:ascii="Verdana" w:hAnsi="Verdana"/>
          <w:color w:val="000000"/>
          <w:sz w:val="20"/>
          <w:lang w:val="es-AR"/>
        </w:rPr>
        <w:t>genuina</w:t>
      </w:r>
      <w:r w:rsidRPr="00C51712">
        <w:rPr>
          <w:rFonts w:ascii="Verdana" w:hAnsi="Verdana"/>
          <w:color w:val="000000"/>
          <w:spacing w:val="16"/>
          <w:sz w:val="20"/>
          <w:lang w:val="es-AR"/>
        </w:rPr>
        <w:t xml:space="preserve"> </w:t>
      </w:r>
      <w:r w:rsidRPr="00C51712">
        <w:rPr>
          <w:rFonts w:ascii="Verdana" w:hAnsi="Verdana"/>
          <w:color w:val="000000"/>
          <w:sz w:val="20"/>
          <w:lang w:val="es-AR"/>
        </w:rPr>
        <w:t>acepción</w:t>
      </w:r>
      <w:r w:rsidRPr="00C51712">
        <w:rPr>
          <w:rFonts w:ascii="Verdana" w:hAnsi="Verdana"/>
          <w:color w:val="000000"/>
          <w:spacing w:val="15"/>
          <w:sz w:val="20"/>
          <w:lang w:val="es-AR"/>
        </w:rPr>
        <w:t xml:space="preserve"> </w:t>
      </w:r>
      <w:r w:rsidRPr="00C51712">
        <w:rPr>
          <w:rFonts w:ascii="Verdana" w:hAnsi="Verdana"/>
          <w:color w:val="000000"/>
          <w:sz w:val="20"/>
          <w:lang w:val="es-AR"/>
        </w:rPr>
        <w:t>y a cada nombre sustantivo el epíteto que le dieron los primeros poetas. No hay en toda la loa una sola imagen que no hayan usado los clásicos. La guerra es el hermoso tejido de hombres y el agua de la espada es la sangre. El mar tiene su dios y las nubes predicen el porvenir. Has manejado con destreza la rima, la aliteración, la asonancia, las cantidades, los artificios de la docta retórica, la sabia alteración de los metros. Si se perdiera toda la literatura de Irlanda —</w:t>
      </w:r>
      <w:r w:rsidRPr="00C51712">
        <w:rPr>
          <w:rFonts w:ascii="Verdana" w:hAnsi="Verdana"/>
          <w:i/>
          <w:color w:val="000000"/>
          <w:sz w:val="20"/>
          <w:lang w:val="es-AR"/>
        </w:rPr>
        <w:t xml:space="preserve">omen absit— </w:t>
      </w:r>
      <w:r w:rsidRPr="00C51712">
        <w:rPr>
          <w:rFonts w:ascii="Verdana" w:hAnsi="Verdana"/>
          <w:color w:val="000000"/>
          <w:sz w:val="20"/>
          <w:lang w:val="es-AR"/>
        </w:rPr>
        <w:t>podría reconstruirse sin pérdida con tu clásica oda. Treinta escribas la van a transcribir dos veces.</w:t>
      </w:r>
    </w:p>
    <w:p w14:paraId="7FCDC937" w14:textId="77777777" w:rsidR="0094508E" w:rsidRPr="00C51712" w:rsidRDefault="0094508E" w:rsidP="00C51712">
      <w:pPr>
        <w:pStyle w:val="BodyText"/>
        <w:suppressAutoHyphens/>
        <w:spacing w:after="0" w:line="240" w:lineRule="auto"/>
        <w:ind w:firstLine="283"/>
        <w:jc w:val="both"/>
        <w:rPr>
          <w:rFonts w:ascii="Verdana" w:hAnsi="Verdana"/>
          <w:color w:val="000000"/>
          <w:sz w:val="20"/>
          <w:lang w:val="es-AR"/>
        </w:rPr>
      </w:pPr>
      <w:r w:rsidRPr="00C51712">
        <w:rPr>
          <w:rFonts w:ascii="Verdana" w:hAnsi="Verdana"/>
          <w:color w:val="000000"/>
          <w:sz w:val="20"/>
          <w:lang w:val="es-AR"/>
        </w:rPr>
        <w:t>Hubo</w:t>
      </w:r>
      <w:r w:rsidRPr="00C51712">
        <w:rPr>
          <w:rFonts w:ascii="Verdana" w:hAnsi="Verdana"/>
          <w:color w:val="000000"/>
          <w:spacing w:val="5"/>
          <w:sz w:val="20"/>
          <w:lang w:val="es-AR"/>
        </w:rPr>
        <w:t xml:space="preserve"> </w:t>
      </w:r>
      <w:r w:rsidRPr="00C51712">
        <w:rPr>
          <w:rFonts w:ascii="Verdana" w:hAnsi="Verdana"/>
          <w:color w:val="000000"/>
          <w:sz w:val="20"/>
          <w:lang w:val="es-AR"/>
        </w:rPr>
        <w:t>un</w:t>
      </w:r>
      <w:r w:rsidRPr="00C51712">
        <w:rPr>
          <w:rFonts w:ascii="Verdana" w:hAnsi="Verdana"/>
          <w:color w:val="000000"/>
          <w:spacing w:val="6"/>
          <w:sz w:val="20"/>
          <w:lang w:val="es-AR"/>
        </w:rPr>
        <w:t xml:space="preserve"> </w:t>
      </w:r>
      <w:r w:rsidRPr="00C51712">
        <w:rPr>
          <w:rFonts w:ascii="Verdana" w:hAnsi="Verdana"/>
          <w:color w:val="000000"/>
          <w:sz w:val="20"/>
          <w:lang w:val="es-AR"/>
        </w:rPr>
        <w:t>silencio</w:t>
      </w:r>
      <w:r w:rsidRPr="00C51712">
        <w:rPr>
          <w:rFonts w:ascii="Verdana" w:hAnsi="Verdana"/>
          <w:color w:val="000000"/>
          <w:spacing w:val="6"/>
          <w:sz w:val="20"/>
          <w:lang w:val="es-AR"/>
        </w:rPr>
        <w:t xml:space="preserve"> </w:t>
      </w:r>
      <w:r w:rsidRPr="00C51712">
        <w:rPr>
          <w:rFonts w:ascii="Verdana" w:hAnsi="Verdana"/>
          <w:color w:val="000000"/>
          <w:sz w:val="20"/>
          <w:lang w:val="es-AR"/>
        </w:rPr>
        <w:t>y</w:t>
      </w:r>
      <w:r w:rsidRPr="00C51712">
        <w:rPr>
          <w:rFonts w:ascii="Verdana" w:hAnsi="Verdana"/>
          <w:color w:val="000000"/>
          <w:spacing w:val="9"/>
          <w:sz w:val="20"/>
          <w:lang w:val="es-AR"/>
        </w:rPr>
        <w:t xml:space="preserve"> </w:t>
      </w:r>
      <w:r w:rsidRPr="00C51712">
        <w:rPr>
          <w:rFonts w:ascii="Verdana" w:hAnsi="Verdana"/>
          <w:color w:val="000000"/>
          <w:spacing w:val="-2"/>
          <w:sz w:val="20"/>
          <w:lang w:val="es-AR"/>
        </w:rPr>
        <w:t>prosiguió.</w:t>
      </w:r>
    </w:p>
    <w:p w14:paraId="14AD461C" w14:textId="77777777" w:rsidR="0094508E" w:rsidRPr="00C51712" w:rsidRDefault="0094508E" w:rsidP="00C51712">
      <w:pPr>
        <w:pStyle w:val="BodyText"/>
        <w:suppressAutoHyphens/>
        <w:spacing w:after="0" w:line="240" w:lineRule="auto"/>
        <w:ind w:firstLine="283"/>
        <w:jc w:val="both"/>
        <w:rPr>
          <w:rFonts w:ascii="Verdana" w:hAnsi="Verdana"/>
          <w:color w:val="000000"/>
          <w:sz w:val="20"/>
          <w:lang w:val="es-AR"/>
        </w:rPr>
      </w:pPr>
      <w:r w:rsidRPr="00C51712">
        <w:rPr>
          <w:rFonts w:ascii="Verdana" w:hAnsi="Verdana"/>
          <w:color w:val="000000"/>
          <w:sz w:val="20"/>
          <w:lang w:val="es-AR"/>
        </w:rPr>
        <w:t>—Todo está bien y sin embargo nada ha pasado. En los pulsos no corre más a prisa la sangre. Las manos no han buscado los arcos. Nadie ha palidecido. Nadie profirió un grito de batalla, nadie opuso el pecho a los vikings. Dentro del término de un año aplaudiremos otra loa, poeta. Como signo de nuestra aprobación, toma este espejo que</w:t>
      </w:r>
      <w:r w:rsidRPr="00C51712">
        <w:rPr>
          <w:rFonts w:ascii="Verdana" w:hAnsi="Verdana"/>
          <w:color w:val="000000"/>
          <w:spacing w:val="40"/>
          <w:sz w:val="20"/>
          <w:lang w:val="es-AR"/>
        </w:rPr>
        <w:t xml:space="preserve"> </w:t>
      </w:r>
      <w:r w:rsidRPr="00C51712">
        <w:rPr>
          <w:rFonts w:ascii="Verdana" w:hAnsi="Verdana"/>
          <w:color w:val="000000"/>
          <w:sz w:val="20"/>
          <w:lang w:val="es-AR"/>
        </w:rPr>
        <w:t>es de plata.</w:t>
      </w:r>
    </w:p>
    <w:p w14:paraId="56674EDA" w14:textId="77777777" w:rsidR="0094508E" w:rsidRPr="00C51712" w:rsidRDefault="0094508E" w:rsidP="00C51712">
      <w:pPr>
        <w:pStyle w:val="BodyText"/>
        <w:suppressAutoHyphens/>
        <w:spacing w:after="0" w:line="240" w:lineRule="auto"/>
        <w:ind w:firstLine="283"/>
        <w:jc w:val="both"/>
        <w:rPr>
          <w:rFonts w:ascii="Verdana" w:hAnsi="Verdana"/>
          <w:color w:val="000000"/>
          <w:sz w:val="20"/>
          <w:lang w:val="es-AR"/>
        </w:rPr>
      </w:pPr>
      <w:r w:rsidRPr="00C51712">
        <w:rPr>
          <w:rFonts w:ascii="Verdana" w:hAnsi="Verdana"/>
          <w:color w:val="000000"/>
          <w:sz w:val="20"/>
          <w:lang w:val="es-AR"/>
        </w:rPr>
        <w:t>—Doy</w:t>
      </w:r>
      <w:r w:rsidRPr="00C51712">
        <w:rPr>
          <w:rFonts w:ascii="Verdana" w:hAnsi="Verdana"/>
          <w:color w:val="000000"/>
          <w:spacing w:val="12"/>
          <w:sz w:val="20"/>
          <w:lang w:val="es-AR"/>
        </w:rPr>
        <w:t xml:space="preserve"> </w:t>
      </w:r>
      <w:r w:rsidRPr="00C51712">
        <w:rPr>
          <w:rFonts w:ascii="Verdana" w:hAnsi="Verdana"/>
          <w:color w:val="000000"/>
          <w:sz w:val="20"/>
          <w:lang w:val="es-AR"/>
        </w:rPr>
        <w:t>gracias</w:t>
      </w:r>
      <w:r w:rsidRPr="00C51712">
        <w:rPr>
          <w:rFonts w:ascii="Verdana" w:hAnsi="Verdana"/>
          <w:color w:val="000000"/>
          <w:spacing w:val="8"/>
          <w:sz w:val="20"/>
          <w:lang w:val="es-AR"/>
        </w:rPr>
        <w:t xml:space="preserve"> </w:t>
      </w:r>
      <w:r w:rsidRPr="00C51712">
        <w:rPr>
          <w:rFonts w:ascii="Verdana" w:hAnsi="Verdana"/>
          <w:color w:val="000000"/>
          <w:sz w:val="20"/>
          <w:lang w:val="es-AR"/>
        </w:rPr>
        <w:t>y</w:t>
      </w:r>
      <w:r w:rsidRPr="00C51712">
        <w:rPr>
          <w:rFonts w:ascii="Verdana" w:hAnsi="Verdana"/>
          <w:color w:val="000000"/>
          <w:spacing w:val="13"/>
          <w:sz w:val="20"/>
          <w:lang w:val="es-AR"/>
        </w:rPr>
        <w:t xml:space="preserve"> </w:t>
      </w:r>
      <w:r w:rsidRPr="00C51712">
        <w:rPr>
          <w:rFonts w:ascii="Verdana" w:hAnsi="Verdana"/>
          <w:color w:val="000000"/>
          <w:sz w:val="20"/>
          <w:lang w:val="es-AR"/>
        </w:rPr>
        <w:t>comprendo</w:t>
      </w:r>
      <w:r w:rsidRPr="00C51712">
        <w:rPr>
          <w:rFonts w:ascii="Verdana" w:hAnsi="Verdana"/>
          <w:color w:val="000000"/>
          <w:spacing w:val="10"/>
          <w:sz w:val="20"/>
          <w:lang w:val="es-AR"/>
        </w:rPr>
        <w:t xml:space="preserve"> </w:t>
      </w:r>
      <w:r w:rsidRPr="00C51712">
        <w:rPr>
          <w:rFonts w:ascii="Verdana" w:hAnsi="Verdana"/>
          <w:color w:val="000000"/>
          <w:sz w:val="20"/>
          <w:lang w:val="es-AR"/>
        </w:rPr>
        <w:t>—dijo</w:t>
      </w:r>
      <w:r w:rsidRPr="00C51712">
        <w:rPr>
          <w:rFonts w:ascii="Verdana" w:hAnsi="Verdana"/>
          <w:color w:val="000000"/>
          <w:spacing w:val="11"/>
          <w:sz w:val="20"/>
          <w:lang w:val="es-AR"/>
        </w:rPr>
        <w:t xml:space="preserve"> </w:t>
      </w:r>
      <w:r w:rsidRPr="00C51712">
        <w:rPr>
          <w:rFonts w:ascii="Verdana" w:hAnsi="Verdana"/>
          <w:color w:val="000000"/>
          <w:sz w:val="20"/>
          <w:lang w:val="es-AR"/>
        </w:rPr>
        <w:t>el</w:t>
      </w:r>
      <w:r w:rsidRPr="00C51712">
        <w:rPr>
          <w:rFonts w:ascii="Verdana" w:hAnsi="Verdana"/>
          <w:color w:val="000000"/>
          <w:spacing w:val="10"/>
          <w:sz w:val="20"/>
          <w:lang w:val="es-AR"/>
        </w:rPr>
        <w:t xml:space="preserve"> </w:t>
      </w:r>
      <w:r w:rsidRPr="00C51712">
        <w:rPr>
          <w:rFonts w:ascii="Verdana" w:hAnsi="Verdana"/>
          <w:color w:val="000000"/>
          <w:spacing w:val="-2"/>
          <w:sz w:val="20"/>
          <w:lang w:val="es-AR"/>
        </w:rPr>
        <w:t>poeta.</w:t>
      </w:r>
    </w:p>
    <w:p w14:paraId="5448E141" w14:textId="77777777" w:rsidR="0094508E" w:rsidRPr="00C51712" w:rsidRDefault="0094508E" w:rsidP="00C51712">
      <w:pPr>
        <w:pStyle w:val="BodyText"/>
        <w:suppressAutoHyphens/>
        <w:spacing w:after="0" w:line="240" w:lineRule="auto"/>
        <w:ind w:firstLine="283"/>
        <w:jc w:val="both"/>
        <w:rPr>
          <w:rFonts w:ascii="Verdana" w:hAnsi="Verdana"/>
          <w:color w:val="000000"/>
          <w:sz w:val="20"/>
          <w:lang w:val="es-AR"/>
        </w:rPr>
      </w:pPr>
      <w:r w:rsidRPr="00C51712">
        <w:rPr>
          <w:rFonts w:ascii="Verdana" w:hAnsi="Verdana"/>
          <w:color w:val="000000"/>
          <w:sz w:val="20"/>
          <w:lang w:val="es-AR"/>
        </w:rPr>
        <w:t>Las estrellas del cielo retomaron su claro derrotero. Otra vez cantó el ruiseñor en las</w:t>
      </w:r>
      <w:r w:rsidRPr="00C51712">
        <w:rPr>
          <w:rFonts w:ascii="Verdana" w:hAnsi="Verdana"/>
          <w:color w:val="000000"/>
          <w:spacing w:val="40"/>
          <w:sz w:val="20"/>
          <w:lang w:val="es-AR"/>
        </w:rPr>
        <w:t xml:space="preserve"> </w:t>
      </w:r>
      <w:r w:rsidRPr="00C51712">
        <w:rPr>
          <w:rFonts w:ascii="Verdana" w:hAnsi="Verdana"/>
          <w:color w:val="000000"/>
          <w:sz w:val="20"/>
          <w:lang w:val="es-AR"/>
        </w:rPr>
        <w:t>selvas</w:t>
      </w:r>
      <w:r w:rsidRPr="00C51712">
        <w:rPr>
          <w:rFonts w:ascii="Verdana" w:hAnsi="Verdana"/>
          <w:color w:val="000000"/>
          <w:spacing w:val="19"/>
          <w:sz w:val="20"/>
          <w:lang w:val="es-AR"/>
        </w:rPr>
        <w:t xml:space="preserve"> </w:t>
      </w:r>
      <w:r w:rsidRPr="00C51712">
        <w:rPr>
          <w:rFonts w:ascii="Verdana" w:hAnsi="Verdana"/>
          <w:color w:val="000000"/>
          <w:sz w:val="20"/>
          <w:lang w:val="es-AR"/>
        </w:rPr>
        <w:t>sajonas</w:t>
      </w:r>
      <w:r w:rsidRPr="00C51712">
        <w:rPr>
          <w:rFonts w:ascii="Verdana" w:hAnsi="Verdana"/>
          <w:color w:val="000000"/>
          <w:spacing w:val="16"/>
          <w:sz w:val="20"/>
          <w:lang w:val="es-AR"/>
        </w:rPr>
        <w:t xml:space="preserve"> </w:t>
      </w:r>
      <w:r w:rsidRPr="00C51712">
        <w:rPr>
          <w:rFonts w:ascii="Verdana" w:hAnsi="Verdana"/>
          <w:color w:val="000000"/>
          <w:sz w:val="20"/>
          <w:lang w:val="es-AR"/>
        </w:rPr>
        <w:t>y</w:t>
      </w:r>
      <w:r w:rsidRPr="00C51712">
        <w:rPr>
          <w:rFonts w:ascii="Verdana" w:hAnsi="Verdana"/>
          <w:color w:val="000000"/>
          <w:spacing w:val="22"/>
          <w:sz w:val="20"/>
          <w:lang w:val="es-AR"/>
        </w:rPr>
        <w:t xml:space="preserve"> </w:t>
      </w:r>
      <w:r w:rsidRPr="00C51712">
        <w:rPr>
          <w:rFonts w:ascii="Verdana" w:hAnsi="Verdana"/>
          <w:color w:val="000000"/>
          <w:sz w:val="20"/>
          <w:lang w:val="es-AR"/>
        </w:rPr>
        <w:t>el</w:t>
      </w:r>
      <w:r w:rsidRPr="00C51712">
        <w:rPr>
          <w:rFonts w:ascii="Verdana" w:hAnsi="Verdana"/>
          <w:color w:val="000000"/>
          <w:spacing w:val="19"/>
          <w:sz w:val="20"/>
          <w:lang w:val="es-AR"/>
        </w:rPr>
        <w:t xml:space="preserve"> </w:t>
      </w:r>
      <w:r w:rsidRPr="00C51712">
        <w:rPr>
          <w:rFonts w:ascii="Verdana" w:hAnsi="Verdana"/>
          <w:color w:val="000000"/>
          <w:sz w:val="20"/>
          <w:lang w:val="es-AR"/>
        </w:rPr>
        <w:t>poeta</w:t>
      </w:r>
      <w:r w:rsidRPr="00C51712">
        <w:rPr>
          <w:rFonts w:ascii="Verdana" w:hAnsi="Verdana"/>
          <w:color w:val="000000"/>
          <w:spacing w:val="19"/>
          <w:sz w:val="20"/>
          <w:lang w:val="es-AR"/>
        </w:rPr>
        <w:t xml:space="preserve"> </w:t>
      </w:r>
      <w:r w:rsidRPr="00C51712">
        <w:rPr>
          <w:rFonts w:ascii="Verdana" w:hAnsi="Verdana"/>
          <w:color w:val="000000"/>
          <w:sz w:val="20"/>
          <w:lang w:val="es-AR"/>
        </w:rPr>
        <w:t>retornó</w:t>
      </w:r>
      <w:r w:rsidRPr="00C51712">
        <w:rPr>
          <w:rFonts w:ascii="Verdana" w:hAnsi="Verdana"/>
          <w:color w:val="000000"/>
          <w:spacing w:val="19"/>
          <w:sz w:val="20"/>
          <w:lang w:val="es-AR"/>
        </w:rPr>
        <w:t xml:space="preserve"> </w:t>
      </w:r>
      <w:r w:rsidRPr="00C51712">
        <w:rPr>
          <w:rFonts w:ascii="Verdana" w:hAnsi="Verdana"/>
          <w:color w:val="000000"/>
          <w:sz w:val="20"/>
          <w:lang w:val="es-AR"/>
        </w:rPr>
        <w:t>con</w:t>
      </w:r>
      <w:r w:rsidRPr="00C51712">
        <w:rPr>
          <w:rFonts w:ascii="Verdana" w:hAnsi="Verdana"/>
          <w:color w:val="000000"/>
          <w:spacing w:val="20"/>
          <w:sz w:val="20"/>
          <w:lang w:val="es-AR"/>
        </w:rPr>
        <w:t xml:space="preserve"> </w:t>
      </w:r>
      <w:r w:rsidRPr="00C51712">
        <w:rPr>
          <w:rFonts w:ascii="Verdana" w:hAnsi="Verdana"/>
          <w:color w:val="000000"/>
          <w:sz w:val="20"/>
          <w:lang w:val="es-AR"/>
        </w:rPr>
        <w:t>su</w:t>
      </w:r>
      <w:r w:rsidRPr="00C51712">
        <w:rPr>
          <w:rFonts w:ascii="Verdana" w:hAnsi="Verdana"/>
          <w:color w:val="000000"/>
          <w:spacing w:val="20"/>
          <w:sz w:val="20"/>
          <w:lang w:val="es-AR"/>
        </w:rPr>
        <w:t xml:space="preserve"> </w:t>
      </w:r>
      <w:r w:rsidRPr="00C51712">
        <w:rPr>
          <w:rFonts w:ascii="Verdana" w:hAnsi="Verdana"/>
          <w:color w:val="000000"/>
          <w:sz w:val="20"/>
          <w:lang w:val="es-AR"/>
        </w:rPr>
        <w:t>códice,</w:t>
      </w:r>
      <w:r w:rsidRPr="00C51712">
        <w:rPr>
          <w:rFonts w:ascii="Verdana" w:hAnsi="Verdana"/>
          <w:color w:val="000000"/>
          <w:spacing w:val="22"/>
          <w:sz w:val="20"/>
          <w:lang w:val="es-AR"/>
        </w:rPr>
        <w:t xml:space="preserve"> </w:t>
      </w:r>
      <w:r w:rsidRPr="00C51712">
        <w:rPr>
          <w:rFonts w:ascii="Verdana" w:hAnsi="Verdana"/>
          <w:color w:val="000000"/>
          <w:sz w:val="20"/>
          <w:lang w:val="es-AR"/>
        </w:rPr>
        <w:t>menos</w:t>
      </w:r>
      <w:r w:rsidRPr="00C51712">
        <w:rPr>
          <w:rFonts w:ascii="Verdana" w:hAnsi="Verdana"/>
          <w:color w:val="000000"/>
          <w:spacing w:val="16"/>
          <w:sz w:val="20"/>
          <w:lang w:val="es-AR"/>
        </w:rPr>
        <w:t xml:space="preserve"> </w:t>
      </w:r>
      <w:r w:rsidRPr="00C51712">
        <w:rPr>
          <w:rFonts w:ascii="Verdana" w:hAnsi="Verdana"/>
          <w:color w:val="000000"/>
          <w:sz w:val="20"/>
          <w:lang w:val="es-AR"/>
        </w:rPr>
        <w:t>largo</w:t>
      </w:r>
      <w:r w:rsidRPr="00C51712">
        <w:rPr>
          <w:rFonts w:ascii="Verdana" w:hAnsi="Verdana"/>
          <w:color w:val="000000"/>
          <w:spacing w:val="19"/>
          <w:sz w:val="20"/>
          <w:lang w:val="es-AR"/>
        </w:rPr>
        <w:t xml:space="preserve"> </w:t>
      </w:r>
      <w:r w:rsidRPr="00C51712">
        <w:rPr>
          <w:rFonts w:ascii="Verdana" w:hAnsi="Verdana"/>
          <w:color w:val="000000"/>
          <w:sz w:val="20"/>
          <w:lang w:val="es-AR"/>
        </w:rPr>
        <w:t>que</w:t>
      </w:r>
      <w:r w:rsidRPr="00C51712">
        <w:rPr>
          <w:rFonts w:ascii="Verdana" w:hAnsi="Verdana"/>
          <w:color w:val="000000"/>
          <w:spacing w:val="20"/>
          <w:sz w:val="20"/>
          <w:lang w:val="es-AR"/>
        </w:rPr>
        <w:t xml:space="preserve"> </w:t>
      </w:r>
      <w:r w:rsidRPr="00C51712">
        <w:rPr>
          <w:rFonts w:ascii="Verdana" w:hAnsi="Verdana"/>
          <w:color w:val="000000"/>
          <w:sz w:val="20"/>
          <w:lang w:val="es-AR"/>
        </w:rPr>
        <w:t>el</w:t>
      </w:r>
      <w:r w:rsidRPr="00C51712">
        <w:rPr>
          <w:rFonts w:ascii="Verdana" w:hAnsi="Verdana"/>
          <w:color w:val="000000"/>
          <w:spacing w:val="20"/>
          <w:sz w:val="20"/>
          <w:lang w:val="es-AR"/>
        </w:rPr>
        <w:t xml:space="preserve"> </w:t>
      </w:r>
      <w:r w:rsidRPr="00C51712">
        <w:rPr>
          <w:rFonts w:ascii="Verdana" w:hAnsi="Verdana"/>
          <w:color w:val="000000"/>
          <w:sz w:val="20"/>
          <w:lang w:val="es-AR"/>
        </w:rPr>
        <w:t>anterior.</w:t>
      </w:r>
      <w:r w:rsidRPr="00C51712">
        <w:rPr>
          <w:rFonts w:ascii="Verdana" w:hAnsi="Verdana"/>
          <w:color w:val="000000"/>
          <w:spacing w:val="19"/>
          <w:sz w:val="20"/>
          <w:lang w:val="es-AR"/>
        </w:rPr>
        <w:t xml:space="preserve"> </w:t>
      </w:r>
      <w:r w:rsidRPr="00C51712">
        <w:rPr>
          <w:rFonts w:ascii="Verdana" w:hAnsi="Verdana"/>
          <w:color w:val="000000"/>
          <w:sz w:val="20"/>
          <w:lang w:val="es-AR"/>
        </w:rPr>
        <w:t>No</w:t>
      </w:r>
      <w:r w:rsidRPr="00C51712">
        <w:rPr>
          <w:rFonts w:ascii="Verdana" w:hAnsi="Verdana"/>
          <w:color w:val="000000"/>
          <w:spacing w:val="19"/>
          <w:sz w:val="20"/>
          <w:lang w:val="es-AR"/>
        </w:rPr>
        <w:t xml:space="preserve"> </w:t>
      </w:r>
      <w:r w:rsidRPr="00C51712">
        <w:rPr>
          <w:rFonts w:ascii="Verdana" w:hAnsi="Verdana"/>
          <w:color w:val="000000"/>
          <w:sz w:val="20"/>
          <w:lang w:val="es-AR"/>
        </w:rPr>
        <w:t>lo repitió</w:t>
      </w:r>
      <w:r w:rsidRPr="00C51712">
        <w:rPr>
          <w:rFonts w:ascii="Verdana" w:hAnsi="Verdana"/>
          <w:color w:val="000000"/>
          <w:spacing w:val="26"/>
          <w:sz w:val="20"/>
          <w:lang w:val="es-AR"/>
        </w:rPr>
        <w:t xml:space="preserve"> </w:t>
      </w:r>
      <w:r w:rsidRPr="00C51712">
        <w:rPr>
          <w:rFonts w:ascii="Verdana" w:hAnsi="Verdana"/>
          <w:color w:val="000000"/>
          <w:sz w:val="20"/>
          <w:lang w:val="es-AR"/>
        </w:rPr>
        <w:t>de</w:t>
      </w:r>
      <w:r w:rsidRPr="00C51712">
        <w:rPr>
          <w:rFonts w:ascii="Verdana" w:hAnsi="Verdana"/>
          <w:color w:val="000000"/>
          <w:spacing w:val="29"/>
          <w:sz w:val="20"/>
          <w:lang w:val="es-AR"/>
        </w:rPr>
        <w:t xml:space="preserve"> </w:t>
      </w:r>
      <w:r w:rsidRPr="00C51712">
        <w:rPr>
          <w:rFonts w:ascii="Verdana" w:hAnsi="Verdana"/>
          <w:color w:val="000000"/>
          <w:sz w:val="20"/>
          <w:lang w:val="es-AR"/>
        </w:rPr>
        <w:t>memoria;</w:t>
      </w:r>
      <w:r w:rsidRPr="00C51712">
        <w:rPr>
          <w:rFonts w:ascii="Verdana" w:hAnsi="Verdana"/>
          <w:color w:val="000000"/>
          <w:spacing w:val="26"/>
          <w:sz w:val="20"/>
          <w:lang w:val="es-AR"/>
        </w:rPr>
        <w:t xml:space="preserve"> </w:t>
      </w:r>
      <w:r w:rsidRPr="00C51712">
        <w:rPr>
          <w:rFonts w:ascii="Verdana" w:hAnsi="Verdana"/>
          <w:color w:val="000000"/>
          <w:sz w:val="20"/>
          <w:lang w:val="es-AR"/>
        </w:rPr>
        <w:t>lo</w:t>
      </w:r>
      <w:r w:rsidRPr="00C51712">
        <w:rPr>
          <w:rFonts w:ascii="Verdana" w:hAnsi="Verdana"/>
          <w:color w:val="000000"/>
          <w:spacing w:val="27"/>
          <w:sz w:val="20"/>
          <w:lang w:val="es-AR"/>
        </w:rPr>
        <w:t xml:space="preserve"> </w:t>
      </w:r>
      <w:r w:rsidRPr="00C51712">
        <w:rPr>
          <w:rFonts w:ascii="Verdana" w:hAnsi="Verdana"/>
          <w:color w:val="000000"/>
          <w:sz w:val="20"/>
          <w:lang w:val="es-AR"/>
        </w:rPr>
        <w:t>leyó</w:t>
      </w:r>
      <w:r w:rsidRPr="00C51712">
        <w:rPr>
          <w:rFonts w:ascii="Verdana" w:hAnsi="Verdana"/>
          <w:color w:val="000000"/>
          <w:spacing w:val="26"/>
          <w:sz w:val="20"/>
          <w:lang w:val="es-AR"/>
        </w:rPr>
        <w:t xml:space="preserve"> </w:t>
      </w:r>
      <w:r w:rsidRPr="00C51712">
        <w:rPr>
          <w:rFonts w:ascii="Verdana" w:hAnsi="Verdana"/>
          <w:color w:val="000000"/>
          <w:sz w:val="20"/>
          <w:lang w:val="es-AR"/>
        </w:rPr>
        <w:t>con</w:t>
      </w:r>
      <w:r w:rsidRPr="00C51712">
        <w:rPr>
          <w:rFonts w:ascii="Verdana" w:hAnsi="Verdana"/>
          <w:color w:val="000000"/>
          <w:spacing w:val="26"/>
          <w:sz w:val="20"/>
          <w:lang w:val="es-AR"/>
        </w:rPr>
        <w:t xml:space="preserve"> </w:t>
      </w:r>
      <w:r w:rsidRPr="00C51712">
        <w:rPr>
          <w:rFonts w:ascii="Verdana" w:hAnsi="Verdana"/>
          <w:color w:val="000000"/>
          <w:sz w:val="20"/>
          <w:lang w:val="es-AR"/>
        </w:rPr>
        <w:t>visible</w:t>
      </w:r>
      <w:r w:rsidRPr="00C51712">
        <w:rPr>
          <w:rFonts w:ascii="Verdana" w:hAnsi="Verdana"/>
          <w:color w:val="000000"/>
          <w:spacing w:val="27"/>
          <w:sz w:val="20"/>
          <w:lang w:val="es-AR"/>
        </w:rPr>
        <w:t xml:space="preserve"> </w:t>
      </w:r>
      <w:r w:rsidRPr="00C51712">
        <w:rPr>
          <w:rFonts w:ascii="Verdana" w:hAnsi="Verdana"/>
          <w:color w:val="000000"/>
          <w:sz w:val="20"/>
          <w:lang w:val="es-AR"/>
        </w:rPr>
        <w:t>inseguridad,</w:t>
      </w:r>
      <w:r w:rsidRPr="00C51712">
        <w:rPr>
          <w:rFonts w:ascii="Verdana" w:hAnsi="Verdana"/>
          <w:color w:val="000000"/>
          <w:spacing w:val="26"/>
          <w:sz w:val="20"/>
          <w:lang w:val="es-AR"/>
        </w:rPr>
        <w:t xml:space="preserve"> </w:t>
      </w:r>
      <w:r w:rsidRPr="00C51712">
        <w:rPr>
          <w:rFonts w:ascii="Verdana" w:hAnsi="Verdana"/>
          <w:color w:val="000000"/>
          <w:sz w:val="20"/>
          <w:lang w:val="es-AR"/>
        </w:rPr>
        <w:t>omitiendo</w:t>
      </w:r>
      <w:r w:rsidRPr="00C51712">
        <w:rPr>
          <w:rFonts w:ascii="Verdana" w:hAnsi="Verdana"/>
          <w:color w:val="000000"/>
          <w:spacing w:val="26"/>
          <w:sz w:val="20"/>
          <w:lang w:val="es-AR"/>
        </w:rPr>
        <w:t xml:space="preserve"> </w:t>
      </w:r>
      <w:r w:rsidRPr="00C51712">
        <w:rPr>
          <w:rFonts w:ascii="Verdana" w:hAnsi="Verdana"/>
          <w:color w:val="000000"/>
          <w:sz w:val="20"/>
          <w:lang w:val="es-AR"/>
        </w:rPr>
        <w:t>ciertos</w:t>
      </w:r>
      <w:r w:rsidRPr="00C51712">
        <w:rPr>
          <w:rFonts w:ascii="Verdana" w:hAnsi="Verdana"/>
          <w:color w:val="000000"/>
          <w:spacing w:val="23"/>
          <w:sz w:val="20"/>
          <w:lang w:val="es-AR"/>
        </w:rPr>
        <w:t xml:space="preserve"> </w:t>
      </w:r>
      <w:r w:rsidRPr="00C51712">
        <w:rPr>
          <w:rFonts w:ascii="Verdana" w:hAnsi="Verdana"/>
          <w:color w:val="000000"/>
          <w:sz w:val="20"/>
          <w:lang w:val="es-AR"/>
        </w:rPr>
        <w:t>pasajes,</w:t>
      </w:r>
      <w:r w:rsidRPr="00C51712">
        <w:rPr>
          <w:rFonts w:ascii="Verdana" w:hAnsi="Verdana"/>
          <w:color w:val="000000"/>
          <w:spacing w:val="27"/>
          <w:sz w:val="20"/>
          <w:lang w:val="es-AR"/>
        </w:rPr>
        <w:t xml:space="preserve"> </w:t>
      </w:r>
      <w:r w:rsidRPr="00C51712">
        <w:rPr>
          <w:rFonts w:ascii="Verdana" w:hAnsi="Verdana"/>
          <w:color w:val="000000"/>
          <w:sz w:val="20"/>
          <w:lang w:val="es-AR"/>
        </w:rPr>
        <w:t>como</w:t>
      </w:r>
      <w:r w:rsidRPr="00C51712">
        <w:rPr>
          <w:rFonts w:ascii="Verdana" w:hAnsi="Verdana"/>
          <w:color w:val="000000"/>
          <w:spacing w:val="27"/>
          <w:sz w:val="20"/>
          <w:lang w:val="es-AR"/>
        </w:rPr>
        <w:t xml:space="preserve"> </w:t>
      </w:r>
      <w:r w:rsidRPr="00C51712">
        <w:rPr>
          <w:rFonts w:ascii="Verdana" w:hAnsi="Verdana"/>
          <w:color w:val="000000"/>
          <w:sz w:val="20"/>
          <w:lang w:val="es-AR"/>
        </w:rPr>
        <w:t>si él mismo no los entendiera del todo o no quisiera profanarlos. La página era extraña. No era</w:t>
      </w:r>
      <w:r w:rsidRPr="00C51712">
        <w:rPr>
          <w:rFonts w:ascii="Verdana" w:hAnsi="Verdana"/>
          <w:color w:val="000000"/>
          <w:spacing w:val="20"/>
          <w:sz w:val="20"/>
          <w:lang w:val="es-AR"/>
        </w:rPr>
        <w:t xml:space="preserve"> </w:t>
      </w:r>
      <w:r w:rsidRPr="00C51712">
        <w:rPr>
          <w:rFonts w:ascii="Verdana" w:hAnsi="Verdana"/>
          <w:color w:val="000000"/>
          <w:sz w:val="20"/>
          <w:lang w:val="es-AR"/>
        </w:rPr>
        <w:t>una</w:t>
      </w:r>
      <w:r w:rsidRPr="00C51712">
        <w:rPr>
          <w:rFonts w:ascii="Verdana" w:hAnsi="Verdana"/>
          <w:color w:val="000000"/>
          <w:spacing w:val="20"/>
          <w:sz w:val="20"/>
          <w:lang w:val="es-AR"/>
        </w:rPr>
        <w:t xml:space="preserve"> </w:t>
      </w:r>
      <w:r w:rsidRPr="00C51712">
        <w:rPr>
          <w:rFonts w:ascii="Verdana" w:hAnsi="Verdana"/>
          <w:color w:val="000000"/>
          <w:sz w:val="20"/>
          <w:lang w:val="es-AR"/>
        </w:rPr>
        <w:t>descripción</w:t>
      </w:r>
      <w:r w:rsidRPr="00C51712">
        <w:rPr>
          <w:rFonts w:ascii="Verdana" w:hAnsi="Verdana"/>
          <w:color w:val="000000"/>
          <w:spacing w:val="20"/>
          <w:sz w:val="20"/>
          <w:lang w:val="es-AR"/>
        </w:rPr>
        <w:t xml:space="preserve"> </w:t>
      </w:r>
      <w:r w:rsidRPr="00C51712">
        <w:rPr>
          <w:rFonts w:ascii="Verdana" w:hAnsi="Verdana"/>
          <w:color w:val="000000"/>
          <w:sz w:val="20"/>
          <w:lang w:val="es-AR"/>
        </w:rPr>
        <w:t>de</w:t>
      </w:r>
      <w:r w:rsidRPr="00C51712">
        <w:rPr>
          <w:rFonts w:ascii="Verdana" w:hAnsi="Verdana"/>
          <w:color w:val="000000"/>
          <w:spacing w:val="22"/>
          <w:sz w:val="20"/>
          <w:lang w:val="es-AR"/>
        </w:rPr>
        <w:t xml:space="preserve"> </w:t>
      </w:r>
      <w:r w:rsidRPr="00C51712">
        <w:rPr>
          <w:rFonts w:ascii="Verdana" w:hAnsi="Verdana"/>
          <w:color w:val="000000"/>
          <w:sz w:val="20"/>
          <w:lang w:val="es-AR"/>
        </w:rPr>
        <w:t>la</w:t>
      </w:r>
      <w:r w:rsidRPr="00C51712">
        <w:rPr>
          <w:rFonts w:ascii="Verdana" w:hAnsi="Verdana"/>
          <w:color w:val="000000"/>
          <w:spacing w:val="19"/>
          <w:sz w:val="20"/>
          <w:lang w:val="es-AR"/>
        </w:rPr>
        <w:t xml:space="preserve"> </w:t>
      </w:r>
      <w:r w:rsidRPr="00C51712">
        <w:rPr>
          <w:rFonts w:ascii="Verdana" w:hAnsi="Verdana"/>
          <w:color w:val="000000"/>
          <w:sz w:val="20"/>
          <w:lang w:val="es-AR"/>
        </w:rPr>
        <w:t>batalla,</w:t>
      </w:r>
      <w:r w:rsidRPr="00C51712">
        <w:rPr>
          <w:rFonts w:ascii="Verdana" w:hAnsi="Verdana"/>
          <w:color w:val="000000"/>
          <w:spacing w:val="22"/>
          <w:sz w:val="20"/>
          <w:lang w:val="es-AR"/>
        </w:rPr>
        <w:t xml:space="preserve"> </w:t>
      </w:r>
      <w:r w:rsidRPr="00C51712">
        <w:rPr>
          <w:rFonts w:ascii="Verdana" w:hAnsi="Verdana"/>
          <w:color w:val="000000"/>
          <w:sz w:val="20"/>
          <w:lang w:val="es-AR"/>
        </w:rPr>
        <w:t>era</w:t>
      </w:r>
      <w:r w:rsidRPr="00C51712">
        <w:rPr>
          <w:rFonts w:ascii="Verdana" w:hAnsi="Verdana"/>
          <w:color w:val="000000"/>
          <w:spacing w:val="22"/>
          <w:sz w:val="20"/>
          <w:lang w:val="es-AR"/>
        </w:rPr>
        <w:t xml:space="preserve"> </w:t>
      </w:r>
      <w:r w:rsidRPr="00C51712">
        <w:rPr>
          <w:rFonts w:ascii="Verdana" w:hAnsi="Verdana"/>
          <w:color w:val="000000"/>
          <w:sz w:val="20"/>
          <w:lang w:val="es-AR"/>
        </w:rPr>
        <w:t>la</w:t>
      </w:r>
      <w:r w:rsidRPr="00C51712">
        <w:rPr>
          <w:rFonts w:ascii="Verdana" w:hAnsi="Verdana"/>
          <w:color w:val="000000"/>
          <w:spacing w:val="20"/>
          <w:sz w:val="20"/>
          <w:lang w:val="es-AR"/>
        </w:rPr>
        <w:t xml:space="preserve"> </w:t>
      </w:r>
      <w:r w:rsidRPr="00C51712">
        <w:rPr>
          <w:rFonts w:ascii="Verdana" w:hAnsi="Verdana"/>
          <w:color w:val="000000"/>
          <w:sz w:val="20"/>
          <w:lang w:val="es-AR"/>
        </w:rPr>
        <w:t>batalla.</w:t>
      </w:r>
      <w:r w:rsidRPr="00C51712">
        <w:rPr>
          <w:rFonts w:ascii="Verdana" w:hAnsi="Verdana"/>
          <w:color w:val="000000"/>
          <w:spacing w:val="20"/>
          <w:sz w:val="20"/>
          <w:lang w:val="es-AR"/>
        </w:rPr>
        <w:t xml:space="preserve"> </w:t>
      </w:r>
      <w:r w:rsidRPr="00C51712">
        <w:rPr>
          <w:rFonts w:ascii="Verdana" w:hAnsi="Verdana"/>
          <w:color w:val="000000"/>
          <w:sz w:val="20"/>
          <w:lang w:val="es-AR"/>
        </w:rPr>
        <w:t>En</w:t>
      </w:r>
      <w:r w:rsidRPr="00C51712">
        <w:rPr>
          <w:rFonts w:ascii="Verdana" w:hAnsi="Verdana"/>
          <w:color w:val="000000"/>
          <w:spacing w:val="22"/>
          <w:sz w:val="20"/>
          <w:lang w:val="es-AR"/>
        </w:rPr>
        <w:t xml:space="preserve"> </w:t>
      </w:r>
      <w:r w:rsidRPr="00C51712">
        <w:rPr>
          <w:rFonts w:ascii="Verdana" w:hAnsi="Verdana"/>
          <w:color w:val="000000"/>
          <w:sz w:val="20"/>
          <w:lang w:val="es-AR"/>
        </w:rPr>
        <w:t>su</w:t>
      </w:r>
      <w:r w:rsidRPr="00C51712">
        <w:rPr>
          <w:rFonts w:ascii="Verdana" w:hAnsi="Verdana"/>
          <w:color w:val="000000"/>
          <w:spacing w:val="20"/>
          <w:sz w:val="20"/>
          <w:lang w:val="es-AR"/>
        </w:rPr>
        <w:t xml:space="preserve"> </w:t>
      </w:r>
      <w:r w:rsidRPr="00C51712">
        <w:rPr>
          <w:rFonts w:ascii="Verdana" w:hAnsi="Verdana"/>
          <w:color w:val="000000"/>
          <w:sz w:val="20"/>
          <w:lang w:val="es-AR"/>
        </w:rPr>
        <w:t>desorden</w:t>
      </w:r>
      <w:r w:rsidRPr="00C51712">
        <w:rPr>
          <w:rFonts w:ascii="Verdana" w:hAnsi="Verdana"/>
          <w:color w:val="000000"/>
          <w:spacing w:val="20"/>
          <w:sz w:val="20"/>
          <w:lang w:val="es-AR"/>
        </w:rPr>
        <w:t xml:space="preserve"> </w:t>
      </w:r>
      <w:r w:rsidRPr="00C51712">
        <w:rPr>
          <w:rFonts w:ascii="Verdana" w:hAnsi="Verdana"/>
          <w:color w:val="000000"/>
          <w:sz w:val="20"/>
          <w:lang w:val="es-AR"/>
        </w:rPr>
        <w:t>bélico</w:t>
      </w:r>
      <w:r w:rsidRPr="00C51712">
        <w:rPr>
          <w:rFonts w:ascii="Verdana" w:hAnsi="Verdana"/>
          <w:color w:val="000000"/>
          <w:spacing w:val="22"/>
          <w:sz w:val="20"/>
          <w:lang w:val="es-AR"/>
        </w:rPr>
        <w:t xml:space="preserve"> </w:t>
      </w:r>
      <w:r w:rsidRPr="00C51712">
        <w:rPr>
          <w:rFonts w:ascii="Verdana" w:hAnsi="Verdana"/>
          <w:color w:val="000000"/>
          <w:sz w:val="20"/>
          <w:lang w:val="es-AR"/>
        </w:rPr>
        <w:t>se</w:t>
      </w:r>
      <w:r w:rsidRPr="00C51712">
        <w:rPr>
          <w:rFonts w:ascii="Verdana" w:hAnsi="Verdana"/>
          <w:color w:val="000000"/>
          <w:spacing w:val="22"/>
          <w:sz w:val="20"/>
          <w:lang w:val="es-AR"/>
        </w:rPr>
        <w:t xml:space="preserve"> </w:t>
      </w:r>
      <w:r w:rsidRPr="00C51712">
        <w:rPr>
          <w:rFonts w:ascii="Verdana" w:hAnsi="Verdana"/>
          <w:color w:val="000000"/>
          <w:sz w:val="20"/>
          <w:lang w:val="es-AR"/>
        </w:rPr>
        <w:t>agitaban</w:t>
      </w:r>
      <w:r w:rsidRPr="00C51712">
        <w:rPr>
          <w:rFonts w:ascii="Verdana" w:hAnsi="Verdana"/>
          <w:color w:val="000000"/>
          <w:spacing w:val="20"/>
          <w:sz w:val="20"/>
          <w:lang w:val="es-AR"/>
        </w:rPr>
        <w:t xml:space="preserve"> </w:t>
      </w:r>
      <w:r w:rsidRPr="00C51712">
        <w:rPr>
          <w:rFonts w:ascii="Verdana" w:hAnsi="Verdana"/>
          <w:color w:val="000000"/>
          <w:sz w:val="20"/>
          <w:lang w:val="es-AR"/>
        </w:rPr>
        <w:t>el Dios que es Tres y es Uno, los númenes paganos de Irlanda y los que guerrearían, centenares de años después, en el principio de la Edda Mayor. La forma no era menos curiosa.</w:t>
      </w:r>
      <w:r w:rsidRPr="00C51712">
        <w:rPr>
          <w:rFonts w:ascii="Verdana" w:hAnsi="Verdana"/>
          <w:color w:val="000000"/>
          <w:spacing w:val="26"/>
          <w:sz w:val="20"/>
          <w:lang w:val="es-AR"/>
        </w:rPr>
        <w:t xml:space="preserve"> </w:t>
      </w:r>
      <w:r w:rsidRPr="00C51712">
        <w:rPr>
          <w:rFonts w:ascii="Verdana" w:hAnsi="Verdana"/>
          <w:color w:val="000000"/>
          <w:sz w:val="20"/>
          <w:lang w:val="es-AR"/>
        </w:rPr>
        <w:t>Un</w:t>
      </w:r>
      <w:r w:rsidRPr="00C51712">
        <w:rPr>
          <w:rFonts w:ascii="Verdana" w:hAnsi="Verdana"/>
          <w:color w:val="000000"/>
          <w:spacing w:val="27"/>
          <w:sz w:val="20"/>
          <w:lang w:val="es-AR"/>
        </w:rPr>
        <w:t xml:space="preserve"> </w:t>
      </w:r>
      <w:r w:rsidRPr="00C51712">
        <w:rPr>
          <w:rFonts w:ascii="Verdana" w:hAnsi="Verdana"/>
          <w:color w:val="000000"/>
          <w:sz w:val="20"/>
          <w:lang w:val="es-AR"/>
        </w:rPr>
        <w:t>sustantivo</w:t>
      </w:r>
      <w:r w:rsidRPr="00C51712">
        <w:rPr>
          <w:rFonts w:ascii="Verdana" w:hAnsi="Verdana"/>
          <w:color w:val="000000"/>
          <w:spacing w:val="29"/>
          <w:sz w:val="20"/>
          <w:lang w:val="es-AR"/>
        </w:rPr>
        <w:t xml:space="preserve"> </w:t>
      </w:r>
      <w:r w:rsidRPr="00C51712">
        <w:rPr>
          <w:rFonts w:ascii="Verdana" w:hAnsi="Verdana"/>
          <w:color w:val="000000"/>
          <w:sz w:val="20"/>
          <w:lang w:val="es-AR"/>
        </w:rPr>
        <w:t>singular</w:t>
      </w:r>
      <w:r w:rsidRPr="00C51712">
        <w:rPr>
          <w:rFonts w:ascii="Verdana" w:hAnsi="Verdana"/>
          <w:color w:val="000000"/>
          <w:spacing w:val="29"/>
          <w:sz w:val="20"/>
          <w:lang w:val="es-AR"/>
        </w:rPr>
        <w:t xml:space="preserve"> </w:t>
      </w:r>
      <w:r w:rsidRPr="00C51712">
        <w:rPr>
          <w:rFonts w:ascii="Verdana" w:hAnsi="Verdana"/>
          <w:color w:val="000000"/>
          <w:sz w:val="20"/>
          <w:lang w:val="es-AR"/>
        </w:rPr>
        <w:t>podía</w:t>
      </w:r>
      <w:r w:rsidRPr="00C51712">
        <w:rPr>
          <w:rFonts w:ascii="Verdana" w:hAnsi="Verdana"/>
          <w:color w:val="000000"/>
          <w:spacing w:val="26"/>
          <w:sz w:val="20"/>
          <w:lang w:val="es-AR"/>
        </w:rPr>
        <w:t xml:space="preserve"> </w:t>
      </w:r>
      <w:r w:rsidRPr="00C51712">
        <w:rPr>
          <w:rFonts w:ascii="Verdana" w:hAnsi="Verdana"/>
          <w:color w:val="000000"/>
          <w:sz w:val="20"/>
          <w:lang w:val="es-AR"/>
        </w:rPr>
        <w:t>regir</w:t>
      </w:r>
      <w:r w:rsidRPr="00C51712">
        <w:rPr>
          <w:rFonts w:ascii="Verdana" w:hAnsi="Verdana"/>
          <w:color w:val="000000"/>
          <w:spacing w:val="26"/>
          <w:sz w:val="20"/>
          <w:lang w:val="es-AR"/>
        </w:rPr>
        <w:t xml:space="preserve"> </w:t>
      </w:r>
      <w:r w:rsidRPr="00C51712">
        <w:rPr>
          <w:rFonts w:ascii="Verdana" w:hAnsi="Verdana"/>
          <w:color w:val="000000"/>
          <w:sz w:val="20"/>
          <w:lang w:val="es-AR"/>
        </w:rPr>
        <w:t>un</w:t>
      </w:r>
      <w:r w:rsidRPr="00C51712">
        <w:rPr>
          <w:rFonts w:ascii="Verdana" w:hAnsi="Verdana"/>
          <w:color w:val="000000"/>
          <w:spacing w:val="26"/>
          <w:sz w:val="20"/>
          <w:lang w:val="es-AR"/>
        </w:rPr>
        <w:t xml:space="preserve"> </w:t>
      </w:r>
      <w:r w:rsidRPr="00C51712">
        <w:rPr>
          <w:rFonts w:ascii="Verdana" w:hAnsi="Verdana"/>
          <w:color w:val="000000"/>
          <w:sz w:val="20"/>
          <w:lang w:val="es-AR"/>
        </w:rPr>
        <w:t>verbo</w:t>
      </w:r>
      <w:r w:rsidRPr="00C51712">
        <w:rPr>
          <w:rFonts w:ascii="Verdana" w:hAnsi="Verdana"/>
          <w:color w:val="000000"/>
          <w:spacing w:val="26"/>
          <w:sz w:val="20"/>
          <w:lang w:val="es-AR"/>
        </w:rPr>
        <w:t xml:space="preserve"> </w:t>
      </w:r>
      <w:r w:rsidRPr="00C51712">
        <w:rPr>
          <w:rFonts w:ascii="Verdana" w:hAnsi="Verdana"/>
          <w:color w:val="000000"/>
          <w:sz w:val="20"/>
          <w:lang w:val="es-AR"/>
        </w:rPr>
        <w:t>plural.</w:t>
      </w:r>
      <w:r w:rsidRPr="00C51712">
        <w:rPr>
          <w:rFonts w:ascii="Verdana" w:hAnsi="Verdana"/>
          <w:color w:val="000000"/>
          <w:spacing w:val="27"/>
          <w:sz w:val="20"/>
          <w:lang w:val="es-AR"/>
        </w:rPr>
        <w:t xml:space="preserve"> </w:t>
      </w:r>
      <w:r w:rsidRPr="00C51712">
        <w:rPr>
          <w:rFonts w:ascii="Verdana" w:hAnsi="Verdana"/>
          <w:color w:val="000000"/>
          <w:sz w:val="20"/>
          <w:lang w:val="es-AR"/>
        </w:rPr>
        <w:t>Las</w:t>
      </w:r>
      <w:r w:rsidRPr="00C51712">
        <w:rPr>
          <w:rFonts w:ascii="Verdana" w:hAnsi="Verdana"/>
          <w:color w:val="000000"/>
          <w:spacing w:val="26"/>
          <w:sz w:val="20"/>
          <w:lang w:val="es-AR"/>
        </w:rPr>
        <w:t xml:space="preserve"> </w:t>
      </w:r>
      <w:r w:rsidRPr="00C51712">
        <w:rPr>
          <w:rFonts w:ascii="Verdana" w:hAnsi="Verdana"/>
          <w:color w:val="000000"/>
          <w:sz w:val="20"/>
          <w:lang w:val="es-AR"/>
        </w:rPr>
        <w:t>preposiciones</w:t>
      </w:r>
      <w:r w:rsidRPr="00C51712">
        <w:rPr>
          <w:rFonts w:ascii="Verdana" w:hAnsi="Verdana"/>
          <w:color w:val="000000"/>
          <w:spacing w:val="23"/>
          <w:sz w:val="20"/>
          <w:lang w:val="es-AR"/>
        </w:rPr>
        <w:t xml:space="preserve"> </w:t>
      </w:r>
      <w:r w:rsidRPr="00C51712">
        <w:rPr>
          <w:rFonts w:ascii="Verdana" w:hAnsi="Verdana"/>
          <w:color w:val="000000"/>
          <w:sz w:val="20"/>
          <w:lang w:val="es-AR"/>
        </w:rPr>
        <w:t>eran ajenas a las normas comunes. La aspereza alternaba con la dulzura. Las metáforas eran arbitrarias o así lo parecían.</w:t>
      </w:r>
    </w:p>
    <w:p w14:paraId="0AF64F36" w14:textId="77777777" w:rsidR="0094508E" w:rsidRPr="00C51712" w:rsidRDefault="0094508E" w:rsidP="00C51712">
      <w:pPr>
        <w:pStyle w:val="BodyText"/>
        <w:suppressAutoHyphens/>
        <w:spacing w:after="0" w:line="240" w:lineRule="auto"/>
        <w:ind w:firstLine="283"/>
        <w:jc w:val="both"/>
        <w:rPr>
          <w:rFonts w:ascii="Verdana" w:hAnsi="Verdana"/>
          <w:color w:val="000000"/>
          <w:sz w:val="20"/>
          <w:lang w:val="es-AR"/>
        </w:rPr>
      </w:pPr>
      <w:r w:rsidRPr="00C51712">
        <w:rPr>
          <w:rFonts w:ascii="Verdana" w:hAnsi="Verdana"/>
          <w:color w:val="000000"/>
          <w:sz w:val="20"/>
          <w:lang w:val="es-AR"/>
        </w:rPr>
        <w:lastRenderedPageBreak/>
        <w:t>El Rey cambió unas pocas palabras con los hombres de letras que lo rodeaban y habló de esta manera:</w:t>
      </w:r>
    </w:p>
    <w:p w14:paraId="264980DE" w14:textId="77777777" w:rsidR="0094508E" w:rsidRPr="00C51712" w:rsidRDefault="0094508E" w:rsidP="00C51712">
      <w:pPr>
        <w:pStyle w:val="BodyText"/>
        <w:suppressAutoHyphens/>
        <w:spacing w:after="0" w:line="240" w:lineRule="auto"/>
        <w:ind w:firstLine="283"/>
        <w:jc w:val="both"/>
        <w:rPr>
          <w:rFonts w:ascii="Verdana" w:hAnsi="Verdana"/>
          <w:color w:val="000000"/>
          <w:sz w:val="20"/>
        </w:rPr>
      </w:pPr>
      <w:r w:rsidRPr="00C51712">
        <w:rPr>
          <w:rFonts w:ascii="Verdana" w:hAnsi="Verdana"/>
          <w:color w:val="000000"/>
          <w:sz w:val="20"/>
        </w:rPr>
        <w:t>—De tu primera loa pude afirmar que era un feliz resumen de cuanto se ha cantado en Irlanda. Ésta supera todo lo anterior y también lo aniquila. Suspende, maravilla y deslumbra. No la merecerán los ignaros, pero sí los doctos, los menos. Un cofre de marfil será la custodia del único ejemplar. De la pluma que ha producido obra tan eminente podemos esperar todavía una obra más alta.</w:t>
      </w:r>
    </w:p>
    <w:p w14:paraId="6CE18B9A" w14:textId="77777777" w:rsidR="0094508E" w:rsidRPr="00C51712" w:rsidRDefault="0094508E" w:rsidP="00C51712">
      <w:pPr>
        <w:pStyle w:val="BodyText"/>
        <w:suppressAutoHyphens/>
        <w:spacing w:after="0" w:line="240" w:lineRule="auto"/>
        <w:ind w:firstLine="283"/>
        <w:jc w:val="both"/>
        <w:rPr>
          <w:rFonts w:ascii="Verdana" w:hAnsi="Verdana"/>
          <w:color w:val="000000"/>
          <w:sz w:val="20"/>
        </w:rPr>
      </w:pPr>
      <w:r w:rsidRPr="00C51712">
        <w:rPr>
          <w:rFonts w:ascii="Verdana" w:hAnsi="Verdana"/>
          <w:color w:val="000000"/>
          <w:sz w:val="20"/>
        </w:rPr>
        <w:t>Agregó</w:t>
      </w:r>
      <w:r w:rsidRPr="00C51712">
        <w:rPr>
          <w:rFonts w:ascii="Verdana" w:hAnsi="Verdana"/>
          <w:color w:val="000000"/>
          <w:spacing w:val="11"/>
          <w:sz w:val="20"/>
        </w:rPr>
        <w:t xml:space="preserve"> </w:t>
      </w:r>
      <w:r w:rsidRPr="00C51712">
        <w:rPr>
          <w:rFonts w:ascii="Verdana" w:hAnsi="Verdana"/>
          <w:color w:val="000000"/>
          <w:sz w:val="20"/>
        </w:rPr>
        <w:t>con</w:t>
      </w:r>
      <w:r w:rsidRPr="00C51712">
        <w:rPr>
          <w:rFonts w:ascii="Verdana" w:hAnsi="Verdana"/>
          <w:color w:val="000000"/>
          <w:spacing w:val="10"/>
          <w:sz w:val="20"/>
        </w:rPr>
        <w:t xml:space="preserve"> </w:t>
      </w:r>
      <w:r w:rsidRPr="00C51712">
        <w:rPr>
          <w:rFonts w:ascii="Verdana" w:hAnsi="Verdana"/>
          <w:color w:val="000000"/>
          <w:sz w:val="20"/>
        </w:rPr>
        <w:t>una</w:t>
      </w:r>
      <w:r w:rsidRPr="00C51712">
        <w:rPr>
          <w:rFonts w:ascii="Verdana" w:hAnsi="Verdana"/>
          <w:color w:val="000000"/>
          <w:spacing w:val="7"/>
          <w:sz w:val="20"/>
        </w:rPr>
        <w:t xml:space="preserve"> </w:t>
      </w:r>
      <w:r w:rsidRPr="00C51712">
        <w:rPr>
          <w:rFonts w:ascii="Verdana" w:hAnsi="Verdana"/>
          <w:color w:val="000000"/>
          <w:spacing w:val="-2"/>
          <w:sz w:val="20"/>
        </w:rPr>
        <w:t>sonrisa:</w:t>
      </w:r>
    </w:p>
    <w:p w14:paraId="23B593AD" w14:textId="77777777" w:rsidR="0094508E" w:rsidRPr="00C51712" w:rsidRDefault="0094508E" w:rsidP="00C51712">
      <w:pPr>
        <w:pStyle w:val="BodyText"/>
        <w:suppressAutoHyphens/>
        <w:spacing w:after="0" w:line="240" w:lineRule="auto"/>
        <w:ind w:firstLine="283"/>
        <w:jc w:val="both"/>
        <w:rPr>
          <w:rFonts w:ascii="Verdana" w:hAnsi="Verdana"/>
          <w:color w:val="000000"/>
          <w:sz w:val="20"/>
        </w:rPr>
      </w:pPr>
      <w:r w:rsidRPr="00C51712">
        <w:rPr>
          <w:rFonts w:ascii="Verdana" w:hAnsi="Verdana"/>
          <w:color w:val="000000"/>
          <w:sz w:val="20"/>
        </w:rPr>
        <w:t xml:space="preserve">—Somos figuras de una fábula y es justo recordar que en las fábulas prima el número </w:t>
      </w:r>
      <w:r w:rsidRPr="00C51712">
        <w:rPr>
          <w:rFonts w:ascii="Verdana" w:hAnsi="Verdana"/>
          <w:color w:val="000000"/>
          <w:spacing w:val="-2"/>
          <w:sz w:val="20"/>
        </w:rPr>
        <w:t>tres.</w:t>
      </w:r>
    </w:p>
    <w:p w14:paraId="07EF09BA" w14:textId="77777777" w:rsidR="0094508E" w:rsidRPr="00C51712" w:rsidRDefault="0094508E" w:rsidP="00C51712">
      <w:pPr>
        <w:pStyle w:val="BodyText"/>
        <w:suppressAutoHyphens/>
        <w:spacing w:after="0" w:line="240" w:lineRule="auto"/>
        <w:ind w:firstLine="283"/>
        <w:jc w:val="both"/>
        <w:rPr>
          <w:rFonts w:ascii="Verdana" w:hAnsi="Verdana"/>
          <w:color w:val="000000"/>
          <w:sz w:val="20"/>
        </w:rPr>
      </w:pPr>
      <w:r w:rsidRPr="00C51712">
        <w:rPr>
          <w:rFonts w:ascii="Verdana" w:hAnsi="Verdana"/>
          <w:color w:val="000000"/>
          <w:sz w:val="20"/>
        </w:rPr>
        <w:t>El</w:t>
      </w:r>
      <w:r w:rsidRPr="00C51712">
        <w:rPr>
          <w:rFonts w:ascii="Verdana" w:hAnsi="Verdana"/>
          <w:color w:val="000000"/>
          <w:spacing w:val="5"/>
          <w:sz w:val="20"/>
        </w:rPr>
        <w:t xml:space="preserve"> </w:t>
      </w:r>
      <w:r w:rsidRPr="00C51712">
        <w:rPr>
          <w:rFonts w:ascii="Verdana" w:hAnsi="Verdana"/>
          <w:color w:val="000000"/>
          <w:sz w:val="20"/>
        </w:rPr>
        <w:t>poeta</w:t>
      </w:r>
      <w:r w:rsidRPr="00C51712">
        <w:rPr>
          <w:rFonts w:ascii="Verdana" w:hAnsi="Verdana"/>
          <w:color w:val="000000"/>
          <w:spacing w:val="3"/>
          <w:sz w:val="20"/>
        </w:rPr>
        <w:t xml:space="preserve"> </w:t>
      </w:r>
      <w:r w:rsidRPr="00C51712">
        <w:rPr>
          <w:rFonts w:ascii="Verdana" w:hAnsi="Verdana"/>
          <w:color w:val="000000"/>
          <w:sz w:val="20"/>
        </w:rPr>
        <w:t>se</w:t>
      </w:r>
      <w:r w:rsidRPr="00C51712">
        <w:rPr>
          <w:rFonts w:ascii="Verdana" w:hAnsi="Verdana"/>
          <w:color w:val="000000"/>
          <w:spacing w:val="7"/>
          <w:sz w:val="20"/>
        </w:rPr>
        <w:t xml:space="preserve"> </w:t>
      </w:r>
      <w:r w:rsidRPr="00C51712">
        <w:rPr>
          <w:rFonts w:ascii="Verdana" w:hAnsi="Verdana"/>
          <w:color w:val="000000"/>
          <w:sz w:val="20"/>
        </w:rPr>
        <w:t>atrevió</w:t>
      </w:r>
      <w:r w:rsidRPr="00C51712">
        <w:rPr>
          <w:rFonts w:ascii="Verdana" w:hAnsi="Verdana"/>
          <w:color w:val="000000"/>
          <w:spacing w:val="6"/>
          <w:sz w:val="20"/>
        </w:rPr>
        <w:t xml:space="preserve"> </w:t>
      </w:r>
      <w:r w:rsidRPr="00C51712">
        <w:rPr>
          <w:rFonts w:ascii="Verdana" w:hAnsi="Verdana"/>
          <w:color w:val="000000"/>
          <w:sz w:val="20"/>
        </w:rPr>
        <w:t>a</w:t>
      </w:r>
      <w:r w:rsidRPr="00C51712">
        <w:rPr>
          <w:rFonts w:ascii="Verdana" w:hAnsi="Verdana"/>
          <w:color w:val="000000"/>
          <w:spacing w:val="7"/>
          <w:sz w:val="20"/>
        </w:rPr>
        <w:t xml:space="preserve"> </w:t>
      </w:r>
      <w:r w:rsidRPr="00C51712">
        <w:rPr>
          <w:rFonts w:ascii="Verdana" w:hAnsi="Verdana"/>
          <w:color w:val="000000"/>
          <w:spacing w:val="-2"/>
          <w:sz w:val="20"/>
        </w:rPr>
        <w:t>murmurar:</w:t>
      </w:r>
    </w:p>
    <w:p w14:paraId="7854C8AF" w14:textId="77777777" w:rsidR="0094508E" w:rsidRPr="00C51712" w:rsidRDefault="0094508E" w:rsidP="00C51712">
      <w:pPr>
        <w:pStyle w:val="BodyText"/>
        <w:suppressAutoHyphens/>
        <w:spacing w:after="0" w:line="240" w:lineRule="auto"/>
        <w:ind w:firstLine="283"/>
        <w:jc w:val="both"/>
        <w:rPr>
          <w:rFonts w:ascii="Verdana" w:hAnsi="Verdana"/>
          <w:color w:val="000000"/>
          <w:sz w:val="20"/>
        </w:rPr>
      </w:pPr>
      <w:r w:rsidRPr="00C51712">
        <w:rPr>
          <w:rFonts w:ascii="Verdana" w:hAnsi="Verdana"/>
          <w:color w:val="000000"/>
          <w:sz w:val="20"/>
        </w:rPr>
        <w:t>—Los tres dones del hechicero, las tríadas y la indudable Trinidad. El Rey prosiguió:</w:t>
      </w:r>
    </w:p>
    <w:p w14:paraId="67A3D08A" w14:textId="77777777" w:rsidR="0094508E" w:rsidRPr="00C51712" w:rsidRDefault="0094508E" w:rsidP="00C51712">
      <w:pPr>
        <w:pStyle w:val="BodyText"/>
        <w:suppressAutoHyphens/>
        <w:spacing w:after="0" w:line="240" w:lineRule="auto"/>
        <w:ind w:firstLine="283"/>
        <w:jc w:val="both"/>
        <w:rPr>
          <w:rFonts w:ascii="Verdana" w:hAnsi="Verdana"/>
          <w:color w:val="000000"/>
          <w:sz w:val="20"/>
        </w:rPr>
      </w:pPr>
      <w:r w:rsidRPr="00C51712">
        <w:rPr>
          <w:rFonts w:ascii="Verdana" w:hAnsi="Verdana"/>
          <w:color w:val="000000"/>
          <w:sz w:val="20"/>
        </w:rPr>
        <w:t>—Como</w:t>
      </w:r>
      <w:r w:rsidRPr="00C51712">
        <w:rPr>
          <w:rFonts w:ascii="Verdana" w:hAnsi="Verdana"/>
          <w:color w:val="000000"/>
          <w:spacing w:val="11"/>
          <w:sz w:val="20"/>
        </w:rPr>
        <w:t xml:space="preserve"> </w:t>
      </w:r>
      <w:r w:rsidRPr="00C51712">
        <w:rPr>
          <w:rFonts w:ascii="Verdana" w:hAnsi="Verdana"/>
          <w:color w:val="000000"/>
          <w:sz w:val="20"/>
        </w:rPr>
        <w:t>prenda</w:t>
      </w:r>
      <w:r w:rsidRPr="00C51712">
        <w:rPr>
          <w:rFonts w:ascii="Verdana" w:hAnsi="Verdana"/>
          <w:color w:val="000000"/>
          <w:spacing w:val="11"/>
          <w:sz w:val="20"/>
        </w:rPr>
        <w:t xml:space="preserve"> </w:t>
      </w:r>
      <w:r w:rsidRPr="00C51712">
        <w:rPr>
          <w:rFonts w:ascii="Verdana" w:hAnsi="Verdana"/>
          <w:color w:val="000000"/>
          <w:sz w:val="20"/>
        </w:rPr>
        <w:t>de</w:t>
      </w:r>
      <w:r w:rsidRPr="00C51712">
        <w:rPr>
          <w:rFonts w:ascii="Verdana" w:hAnsi="Verdana"/>
          <w:color w:val="000000"/>
          <w:spacing w:val="10"/>
          <w:sz w:val="20"/>
        </w:rPr>
        <w:t xml:space="preserve"> </w:t>
      </w:r>
      <w:r w:rsidRPr="00C51712">
        <w:rPr>
          <w:rFonts w:ascii="Verdana" w:hAnsi="Verdana"/>
          <w:color w:val="000000"/>
          <w:sz w:val="20"/>
        </w:rPr>
        <w:t>nuestra</w:t>
      </w:r>
      <w:r w:rsidRPr="00C51712">
        <w:rPr>
          <w:rFonts w:ascii="Verdana" w:hAnsi="Verdana"/>
          <w:color w:val="000000"/>
          <w:spacing w:val="11"/>
          <w:sz w:val="20"/>
        </w:rPr>
        <w:t xml:space="preserve"> </w:t>
      </w:r>
      <w:r w:rsidRPr="00C51712">
        <w:rPr>
          <w:rFonts w:ascii="Verdana" w:hAnsi="Verdana"/>
          <w:color w:val="000000"/>
          <w:sz w:val="20"/>
        </w:rPr>
        <w:t>aprobación,</w:t>
      </w:r>
      <w:r w:rsidRPr="00C51712">
        <w:rPr>
          <w:rFonts w:ascii="Verdana" w:hAnsi="Verdana"/>
          <w:color w:val="000000"/>
          <w:spacing w:val="11"/>
          <w:sz w:val="20"/>
        </w:rPr>
        <w:t xml:space="preserve"> </w:t>
      </w:r>
      <w:r w:rsidRPr="00C51712">
        <w:rPr>
          <w:rFonts w:ascii="Verdana" w:hAnsi="Verdana"/>
          <w:color w:val="000000"/>
          <w:sz w:val="20"/>
        </w:rPr>
        <w:t>toma</w:t>
      </w:r>
      <w:r w:rsidRPr="00C51712">
        <w:rPr>
          <w:rFonts w:ascii="Verdana" w:hAnsi="Verdana"/>
          <w:color w:val="000000"/>
          <w:spacing w:val="14"/>
          <w:sz w:val="20"/>
        </w:rPr>
        <w:t xml:space="preserve"> </w:t>
      </w:r>
      <w:r w:rsidRPr="00C51712">
        <w:rPr>
          <w:rFonts w:ascii="Verdana" w:hAnsi="Verdana"/>
          <w:color w:val="000000"/>
          <w:sz w:val="20"/>
        </w:rPr>
        <w:t>esta</w:t>
      </w:r>
      <w:r w:rsidRPr="00C51712">
        <w:rPr>
          <w:rFonts w:ascii="Verdana" w:hAnsi="Verdana"/>
          <w:color w:val="000000"/>
          <w:spacing w:val="12"/>
          <w:sz w:val="20"/>
        </w:rPr>
        <w:t xml:space="preserve"> </w:t>
      </w:r>
      <w:r w:rsidRPr="00C51712">
        <w:rPr>
          <w:rFonts w:ascii="Verdana" w:hAnsi="Verdana"/>
          <w:color w:val="000000"/>
          <w:sz w:val="20"/>
        </w:rPr>
        <w:t>máscara</w:t>
      </w:r>
      <w:r w:rsidRPr="00C51712">
        <w:rPr>
          <w:rFonts w:ascii="Verdana" w:hAnsi="Verdana"/>
          <w:color w:val="000000"/>
          <w:spacing w:val="10"/>
          <w:sz w:val="20"/>
        </w:rPr>
        <w:t xml:space="preserve"> </w:t>
      </w:r>
      <w:r w:rsidRPr="00C51712">
        <w:rPr>
          <w:rFonts w:ascii="Verdana" w:hAnsi="Verdana"/>
          <w:color w:val="000000"/>
          <w:sz w:val="20"/>
        </w:rPr>
        <w:t>de</w:t>
      </w:r>
      <w:r w:rsidRPr="00C51712">
        <w:rPr>
          <w:rFonts w:ascii="Verdana" w:hAnsi="Verdana"/>
          <w:color w:val="000000"/>
          <w:spacing w:val="10"/>
          <w:sz w:val="20"/>
        </w:rPr>
        <w:t xml:space="preserve"> </w:t>
      </w:r>
      <w:r w:rsidRPr="00C51712">
        <w:rPr>
          <w:rFonts w:ascii="Verdana" w:hAnsi="Verdana"/>
          <w:color w:val="000000"/>
          <w:spacing w:val="-4"/>
          <w:sz w:val="20"/>
        </w:rPr>
        <w:t>oro.</w:t>
      </w:r>
    </w:p>
    <w:p w14:paraId="12843ECA" w14:textId="77777777" w:rsidR="0094508E" w:rsidRPr="00C51712" w:rsidRDefault="0094508E" w:rsidP="00C51712">
      <w:pPr>
        <w:pStyle w:val="BodyText"/>
        <w:suppressAutoHyphens/>
        <w:spacing w:after="0" w:line="240" w:lineRule="auto"/>
        <w:ind w:firstLine="283"/>
        <w:jc w:val="both"/>
        <w:rPr>
          <w:rFonts w:ascii="Verdana" w:hAnsi="Verdana"/>
          <w:color w:val="000000"/>
          <w:sz w:val="20"/>
        </w:rPr>
      </w:pPr>
      <w:r w:rsidRPr="00C51712">
        <w:rPr>
          <w:rFonts w:ascii="Verdana" w:hAnsi="Verdana"/>
          <w:color w:val="000000"/>
          <w:sz w:val="20"/>
        </w:rPr>
        <w:t>—Doy</w:t>
      </w:r>
      <w:r w:rsidRPr="00C51712">
        <w:rPr>
          <w:rFonts w:ascii="Verdana" w:hAnsi="Verdana"/>
          <w:color w:val="000000"/>
          <w:spacing w:val="11"/>
          <w:sz w:val="20"/>
        </w:rPr>
        <w:t xml:space="preserve"> </w:t>
      </w:r>
      <w:r w:rsidRPr="00C51712">
        <w:rPr>
          <w:rFonts w:ascii="Verdana" w:hAnsi="Verdana"/>
          <w:color w:val="000000"/>
          <w:sz w:val="20"/>
        </w:rPr>
        <w:t>gracias</w:t>
      </w:r>
      <w:r w:rsidRPr="00C51712">
        <w:rPr>
          <w:rFonts w:ascii="Verdana" w:hAnsi="Verdana"/>
          <w:color w:val="000000"/>
          <w:spacing w:val="6"/>
          <w:sz w:val="20"/>
        </w:rPr>
        <w:t xml:space="preserve"> </w:t>
      </w:r>
      <w:r w:rsidRPr="00C51712">
        <w:rPr>
          <w:rFonts w:ascii="Verdana" w:hAnsi="Verdana"/>
          <w:color w:val="000000"/>
          <w:sz w:val="20"/>
        </w:rPr>
        <w:t>y</w:t>
      </w:r>
      <w:r w:rsidRPr="00C51712">
        <w:rPr>
          <w:rFonts w:ascii="Verdana" w:hAnsi="Verdana"/>
          <w:color w:val="000000"/>
          <w:spacing w:val="11"/>
          <w:sz w:val="20"/>
        </w:rPr>
        <w:t xml:space="preserve"> </w:t>
      </w:r>
      <w:r w:rsidRPr="00C51712">
        <w:rPr>
          <w:rFonts w:ascii="Verdana" w:hAnsi="Verdana"/>
          <w:color w:val="000000"/>
          <w:sz w:val="20"/>
        </w:rPr>
        <w:t>he</w:t>
      </w:r>
      <w:r w:rsidRPr="00C51712">
        <w:rPr>
          <w:rFonts w:ascii="Verdana" w:hAnsi="Verdana"/>
          <w:color w:val="000000"/>
          <w:spacing w:val="9"/>
          <w:sz w:val="20"/>
        </w:rPr>
        <w:t xml:space="preserve"> </w:t>
      </w:r>
      <w:r w:rsidRPr="00C51712">
        <w:rPr>
          <w:rFonts w:ascii="Verdana" w:hAnsi="Verdana"/>
          <w:color w:val="000000"/>
          <w:sz w:val="20"/>
        </w:rPr>
        <w:t>entendido</w:t>
      </w:r>
      <w:r w:rsidRPr="00C51712">
        <w:rPr>
          <w:rFonts w:ascii="Verdana" w:hAnsi="Verdana"/>
          <w:color w:val="000000"/>
          <w:spacing w:val="9"/>
          <w:sz w:val="20"/>
        </w:rPr>
        <w:t xml:space="preserve"> </w:t>
      </w:r>
      <w:r w:rsidRPr="00C51712">
        <w:rPr>
          <w:rFonts w:ascii="Verdana" w:hAnsi="Verdana"/>
          <w:color w:val="000000"/>
          <w:sz w:val="20"/>
        </w:rPr>
        <w:t>—dijo</w:t>
      </w:r>
      <w:r w:rsidRPr="00C51712">
        <w:rPr>
          <w:rFonts w:ascii="Verdana" w:hAnsi="Verdana"/>
          <w:color w:val="000000"/>
          <w:spacing w:val="10"/>
          <w:sz w:val="20"/>
        </w:rPr>
        <w:t xml:space="preserve"> </w:t>
      </w:r>
      <w:r w:rsidRPr="00C51712">
        <w:rPr>
          <w:rFonts w:ascii="Verdana" w:hAnsi="Verdana"/>
          <w:color w:val="000000"/>
          <w:sz w:val="20"/>
        </w:rPr>
        <w:t>el</w:t>
      </w:r>
      <w:r w:rsidRPr="00C51712">
        <w:rPr>
          <w:rFonts w:ascii="Verdana" w:hAnsi="Verdana"/>
          <w:color w:val="000000"/>
          <w:spacing w:val="9"/>
          <w:sz w:val="20"/>
        </w:rPr>
        <w:t xml:space="preserve"> </w:t>
      </w:r>
      <w:r w:rsidRPr="00C51712">
        <w:rPr>
          <w:rFonts w:ascii="Verdana" w:hAnsi="Verdana"/>
          <w:color w:val="000000"/>
          <w:spacing w:val="-2"/>
          <w:sz w:val="20"/>
        </w:rPr>
        <w:t>poeta.</w:t>
      </w:r>
    </w:p>
    <w:p w14:paraId="76697A23" w14:textId="77777777" w:rsidR="0094508E" w:rsidRPr="00C51712" w:rsidRDefault="0094508E" w:rsidP="00C51712">
      <w:pPr>
        <w:pStyle w:val="BodyText"/>
        <w:suppressAutoHyphens/>
        <w:spacing w:after="0" w:line="240" w:lineRule="auto"/>
        <w:ind w:firstLine="283"/>
        <w:jc w:val="both"/>
        <w:rPr>
          <w:rFonts w:ascii="Verdana" w:hAnsi="Verdana"/>
          <w:color w:val="000000"/>
          <w:sz w:val="20"/>
        </w:rPr>
      </w:pPr>
      <w:r w:rsidRPr="00C51712">
        <w:rPr>
          <w:rFonts w:ascii="Verdana" w:hAnsi="Verdana"/>
          <w:color w:val="000000"/>
          <w:sz w:val="20"/>
        </w:rPr>
        <w:t>El aniversario volvió. Los centinelas del palacio advirtieron que el poeta no traía un manuscrito. No sin estupor el Rey lo miró; casi era otro. Algo, que no era el tiempo, había surcado y transformado sus rasgos. Los ojos parecían mirar muy lejos o haber quedado ciegos. El poeta le rogó que hablara unas palabras con él. Los esclavos despejaron la cámara.</w:t>
      </w:r>
    </w:p>
    <w:p w14:paraId="477F77BE" w14:textId="77777777" w:rsidR="0094508E" w:rsidRPr="00C51712" w:rsidRDefault="0094508E" w:rsidP="00C51712">
      <w:pPr>
        <w:pStyle w:val="BodyText"/>
        <w:suppressAutoHyphens/>
        <w:spacing w:after="0" w:line="240" w:lineRule="auto"/>
        <w:ind w:firstLine="283"/>
        <w:jc w:val="both"/>
        <w:rPr>
          <w:rFonts w:ascii="Verdana" w:hAnsi="Verdana"/>
          <w:color w:val="000000"/>
          <w:sz w:val="20"/>
        </w:rPr>
      </w:pPr>
      <w:r w:rsidRPr="00C51712">
        <w:rPr>
          <w:rFonts w:ascii="Verdana" w:hAnsi="Verdana"/>
          <w:color w:val="000000"/>
          <w:sz w:val="20"/>
        </w:rPr>
        <w:t>—¿No</w:t>
      </w:r>
      <w:r w:rsidRPr="00C51712">
        <w:rPr>
          <w:rFonts w:ascii="Verdana" w:hAnsi="Verdana"/>
          <w:color w:val="000000"/>
          <w:spacing w:val="8"/>
          <w:sz w:val="20"/>
        </w:rPr>
        <w:t xml:space="preserve"> </w:t>
      </w:r>
      <w:r w:rsidRPr="00C51712">
        <w:rPr>
          <w:rFonts w:ascii="Verdana" w:hAnsi="Verdana"/>
          <w:color w:val="000000"/>
          <w:sz w:val="20"/>
        </w:rPr>
        <w:t>has</w:t>
      </w:r>
      <w:r w:rsidRPr="00C51712">
        <w:rPr>
          <w:rFonts w:ascii="Verdana" w:hAnsi="Verdana"/>
          <w:color w:val="000000"/>
          <w:spacing w:val="10"/>
          <w:sz w:val="20"/>
        </w:rPr>
        <w:t xml:space="preserve"> </w:t>
      </w:r>
      <w:r w:rsidRPr="00C51712">
        <w:rPr>
          <w:rFonts w:ascii="Verdana" w:hAnsi="Verdana"/>
          <w:color w:val="000000"/>
          <w:sz w:val="20"/>
        </w:rPr>
        <w:t>ejecutado</w:t>
      </w:r>
      <w:r w:rsidRPr="00C51712">
        <w:rPr>
          <w:rFonts w:ascii="Verdana" w:hAnsi="Verdana"/>
          <w:color w:val="000000"/>
          <w:spacing w:val="10"/>
          <w:sz w:val="20"/>
        </w:rPr>
        <w:t xml:space="preserve"> </w:t>
      </w:r>
      <w:r w:rsidRPr="00C51712">
        <w:rPr>
          <w:rFonts w:ascii="Verdana" w:hAnsi="Verdana"/>
          <w:color w:val="000000"/>
          <w:sz w:val="20"/>
        </w:rPr>
        <w:t>la</w:t>
      </w:r>
      <w:r w:rsidRPr="00C51712">
        <w:rPr>
          <w:rFonts w:ascii="Verdana" w:hAnsi="Verdana"/>
          <w:color w:val="000000"/>
          <w:spacing w:val="8"/>
          <w:sz w:val="20"/>
        </w:rPr>
        <w:t xml:space="preserve"> </w:t>
      </w:r>
      <w:r w:rsidRPr="00C51712">
        <w:rPr>
          <w:rFonts w:ascii="Verdana" w:hAnsi="Verdana"/>
          <w:color w:val="000000"/>
          <w:sz w:val="20"/>
        </w:rPr>
        <w:t>oda?</w:t>
      </w:r>
      <w:r w:rsidRPr="00C51712">
        <w:rPr>
          <w:rFonts w:ascii="Verdana" w:hAnsi="Verdana"/>
          <w:color w:val="000000"/>
          <w:spacing w:val="10"/>
          <w:sz w:val="20"/>
        </w:rPr>
        <w:t xml:space="preserve"> </w:t>
      </w:r>
      <w:r w:rsidRPr="00C51712">
        <w:rPr>
          <w:rFonts w:ascii="Verdana" w:hAnsi="Verdana"/>
          <w:color w:val="000000"/>
          <w:sz w:val="20"/>
        </w:rPr>
        <w:t>—preguntó</w:t>
      </w:r>
      <w:r w:rsidRPr="00C51712">
        <w:rPr>
          <w:rFonts w:ascii="Verdana" w:hAnsi="Verdana"/>
          <w:color w:val="000000"/>
          <w:spacing w:val="9"/>
          <w:sz w:val="20"/>
        </w:rPr>
        <w:t xml:space="preserve"> </w:t>
      </w:r>
      <w:r w:rsidRPr="00C51712">
        <w:rPr>
          <w:rFonts w:ascii="Verdana" w:hAnsi="Verdana"/>
          <w:color w:val="000000"/>
          <w:sz w:val="20"/>
        </w:rPr>
        <w:t>el</w:t>
      </w:r>
      <w:r w:rsidRPr="00C51712">
        <w:rPr>
          <w:rFonts w:ascii="Verdana" w:hAnsi="Verdana"/>
          <w:color w:val="000000"/>
          <w:spacing w:val="9"/>
          <w:sz w:val="20"/>
        </w:rPr>
        <w:t xml:space="preserve"> </w:t>
      </w:r>
      <w:r w:rsidRPr="00C51712">
        <w:rPr>
          <w:rFonts w:ascii="Verdana" w:hAnsi="Verdana"/>
          <w:color w:val="000000"/>
          <w:spacing w:val="-4"/>
          <w:sz w:val="20"/>
        </w:rPr>
        <w:t>Rey.</w:t>
      </w:r>
    </w:p>
    <w:p w14:paraId="00218493" w14:textId="77777777" w:rsidR="0094508E" w:rsidRPr="00C51712" w:rsidRDefault="0094508E" w:rsidP="00C51712">
      <w:pPr>
        <w:pStyle w:val="BodyText"/>
        <w:suppressAutoHyphens/>
        <w:spacing w:after="0" w:line="240" w:lineRule="auto"/>
        <w:ind w:firstLine="283"/>
        <w:jc w:val="both"/>
        <w:rPr>
          <w:rFonts w:ascii="Verdana" w:hAnsi="Verdana"/>
          <w:color w:val="000000"/>
          <w:sz w:val="20"/>
        </w:rPr>
      </w:pPr>
      <w:r w:rsidRPr="00C51712">
        <w:rPr>
          <w:rFonts w:ascii="Verdana" w:hAnsi="Verdana"/>
          <w:color w:val="000000"/>
          <w:sz w:val="20"/>
        </w:rPr>
        <w:t>—Sí</w:t>
      </w:r>
      <w:r w:rsidRPr="00C51712">
        <w:rPr>
          <w:rFonts w:ascii="Verdana" w:hAnsi="Verdana"/>
          <w:color w:val="000000"/>
          <w:spacing w:val="8"/>
          <w:sz w:val="20"/>
        </w:rPr>
        <w:t xml:space="preserve"> </w:t>
      </w:r>
      <w:r w:rsidRPr="00C51712">
        <w:rPr>
          <w:rFonts w:ascii="Verdana" w:hAnsi="Verdana"/>
          <w:color w:val="000000"/>
          <w:sz w:val="20"/>
        </w:rPr>
        <w:t>—dijo</w:t>
      </w:r>
      <w:r w:rsidRPr="00C51712">
        <w:rPr>
          <w:rFonts w:ascii="Verdana" w:hAnsi="Verdana"/>
          <w:color w:val="000000"/>
          <w:spacing w:val="10"/>
          <w:sz w:val="20"/>
        </w:rPr>
        <w:t xml:space="preserve"> </w:t>
      </w:r>
      <w:r w:rsidRPr="00C51712">
        <w:rPr>
          <w:rFonts w:ascii="Verdana" w:hAnsi="Verdana"/>
          <w:color w:val="000000"/>
          <w:sz w:val="20"/>
        </w:rPr>
        <w:t>tristemente</w:t>
      </w:r>
      <w:r w:rsidRPr="00C51712">
        <w:rPr>
          <w:rFonts w:ascii="Verdana" w:hAnsi="Verdana"/>
          <w:color w:val="000000"/>
          <w:spacing w:val="10"/>
          <w:sz w:val="20"/>
        </w:rPr>
        <w:t xml:space="preserve"> </w:t>
      </w:r>
      <w:r w:rsidRPr="00C51712">
        <w:rPr>
          <w:rFonts w:ascii="Verdana" w:hAnsi="Verdana"/>
          <w:color w:val="000000"/>
          <w:sz w:val="20"/>
        </w:rPr>
        <w:t>el</w:t>
      </w:r>
      <w:r w:rsidRPr="00C51712">
        <w:rPr>
          <w:rFonts w:ascii="Verdana" w:hAnsi="Verdana"/>
          <w:color w:val="000000"/>
          <w:spacing w:val="9"/>
          <w:sz w:val="20"/>
        </w:rPr>
        <w:t xml:space="preserve"> </w:t>
      </w:r>
      <w:r w:rsidRPr="00C51712">
        <w:rPr>
          <w:rFonts w:ascii="Verdana" w:hAnsi="Verdana"/>
          <w:color w:val="000000"/>
          <w:sz w:val="20"/>
        </w:rPr>
        <w:t>poeta—.</w:t>
      </w:r>
      <w:r w:rsidRPr="00C51712">
        <w:rPr>
          <w:rFonts w:ascii="Verdana" w:hAnsi="Verdana"/>
          <w:color w:val="000000"/>
          <w:spacing w:val="10"/>
          <w:sz w:val="20"/>
        </w:rPr>
        <w:t xml:space="preserve"> </w:t>
      </w:r>
      <w:r w:rsidRPr="00C51712">
        <w:rPr>
          <w:rFonts w:ascii="Verdana" w:hAnsi="Verdana"/>
          <w:color w:val="000000"/>
          <w:sz w:val="20"/>
        </w:rPr>
        <w:t>Ojalá</w:t>
      </w:r>
      <w:r w:rsidRPr="00C51712">
        <w:rPr>
          <w:rFonts w:ascii="Verdana" w:hAnsi="Verdana"/>
          <w:color w:val="000000"/>
          <w:spacing w:val="8"/>
          <w:sz w:val="20"/>
        </w:rPr>
        <w:t xml:space="preserve"> </w:t>
      </w:r>
      <w:r w:rsidRPr="00C51712">
        <w:rPr>
          <w:rFonts w:ascii="Verdana" w:hAnsi="Verdana"/>
          <w:color w:val="000000"/>
          <w:sz w:val="20"/>
        </w:rPr>
        <w:t>Cristo</w:t>
      </w:r>
      <w:r w:rsidRPr="00C51712">
        <w:rPr>
          <w:rFonts w:ascii="Verdana" w:hAnsi="Verdana"/>
          <w:color w:val="000000"/>
          <w:spacing w:val="11"/>
          <w:sz w:val="20"/>
        </w:rPr>
        <w:t xml:space="preserve"> </w:t>
      </w:r>
      <w:r w:rsidRPr="00C51712">
        <w:rPr>
          <w:rFonts w:ascii="Verdana" w:hAnsi="Verdana"/>
          <w:color w:val="000000"/>
          <w:sz w:val="20"/>
        </w:rPr>
        <w:t>Nuestro</w:t>
      </w:r>
      <w:r w:rsidRPr="00C51712">
        <w:rPr>
          <w:rFonts w:ascii="Verdana" w:hAnsi="Verdana"/>
          <w:color w:val="000000"/>
          <w:spacing w:val="9"/>
          <w:sz w:val="20"/>
        </w:rPr>
        <w:t xml:space="preserve"> </w:t>
      </w:r>
      <w:r w:rsidRPr="00C51712">
        <w:rPr>
          <w:rFonts w:ascii="Verdana" w:hAnsi="Verdana"/>
          <w:color w:val="000000"/>
          <w:sz w:val="20"/>
        </w:rPr>
        <w:t>Señor</w:t>
      </w:r>
      <w:r w:rsidRPr="00C51712">
        <w:rPr>
          <w:rFonts w:ascii="Verdana" w:hAnsi="Verdana"/>
          <w:color w:val="000000"/>
          <w:spacing w:val="11"/>
          <w:sz w:val="20"/>
        </w:rPr>
        <w:t xml:space="preserve"> </w:t>
      </w:r>
      <w:r w:rsidRPr="00C51712">
        <w:rPr>
          <w:rFonts w:ascii="Verdana" w:hAnsi="Verdana"/>
          <w:color w:val="000000"/>
          <w:sz w:val="20"/>
        </w:rPr>
        <w:t>me</w:t>
      </w:r>
      <w:r w:rsidRPr="00C51712">
        <w:rPr>
          <w:rFonts w:ascii="Verdana" w:hAnsi="Verdana"/>
          <w:color w:val="000000"/>
          <w:spacing w:val="10"/>
          <w:sz w:val="20"/>
        </w:rPr>
        <w:t xml:space="preserve"> </w:t>
      </w:r>
      <w:r w:rsidRPr="00C51712">
        <w:rPr>
          <w:rFonts w:ascii="Verdana" w:hAnsi="Verdana"/>
          <w:color w:val="000000"/>
          <w:sz w:val="20"/>
        </w:rPr>
        <w:t>lo</w:t>
      </w:r>
      <w:r w:rsidRPr="00C51712">
        <w:rPr>
          <w:rFonts w:ascii="Verdana" w:hAnsi="Verdana"/>
          <w:color w:val="000000"/>
          <w:spacing w:val="8"/>
          <w:sz w:val="20"/>
        </w:rPr>
        <w:t xml:space="preserve"> </w:t>
      </w:r>
      <w:r w:rsidRPr="00C51712">
        <w:rPr>
          <w:rFonts w:ascii="Verdana" w:hAnsi="Verdana"/>
          <w:color w:val="000000"/>
          <w:sz w:val="20"/>
        </w:rPr>
        <w:t>hubiera</w:t>
      </w:r>
      <w:r w:rsidRPr="00C51712">
        <w:rPr>
          <w:rFonts w:ascii="Verdana" w:hAnsi="Verdana"/>
          <w:color w:val="000000"/>
          <w:spacing w:val="8"/>
          <w:sz w:val="20"/>
        </w:rPr>
        <w:t xml:space="preserve"> </w:t>
      </w:r>
      <w:r w:rsidRPr="00C51712">
        <w:rPr>
          <w:rFonts w:ascii="Verdana" w:hAnsi="Verdana"/>
          <w:color w:val="000000"/>
          <w:spacing w:val="-2"/>
          <w:sz w:val="20"/>
        </w:rPr>
        <w:t>prohibido.</w:t>
      </w:r>
    </w:p>
    <w:p w14:paraId="20E7B8FF" w14:textId="77777777" w:rsidR="0094508E" w:rsidRPr="00C51712" w:rsidRDefault="0094508E" w:rsidP="00C51712">
      <w:pPr>
        <w:pStyle w:val="BodyText"/>
        <w:suppressAutoHyphens/>
        <w:spacing w:after="0" w:line="240" w:lineRule="auto"/>
        <w:ind w:firstLine="283"/>
        <w:jc w:val="both"/>
        <w:rPr>
          <w:rFonts w:ascii="Verdana" w:hAnsi="Verdana"/>
          <w:color w:val="000000"/>
          <w:sz w:val="20"/>
        </w:rPr>
      </w:pPr>
      <w:r w:rsidRPr="00C51712">
        <w:rPr>
          <w:rFonts w:ascii="Verdana" w:hAnsi="Verdana"/>
          <w:color w:val="000000"/>
          <w:sz w:val="20"/>
        </w:rPr>
        <w:t>—¿Puedes</w:t>
      </w:r>
      <w:r w:rsidRPr="00C51712">
        <w:rPr>
          <w:rFonts w:ascii="Verdana" w:hAnsi="Verdana"/>
          <w:color w:val="000000"/>
          <w:spacing w:val="16"/>
          <w:sz w:val="20"/>
        </w:rPr>
        <w:t xml:space="preserve"> </w:t>
      </w:r>
      <w:r w:rsidRPr="00C51712">
        <w:rPr>
          <w:rFonts w:ascii="Verdana" w:hAnsi="Verdana"/>
          <w:color w:val="000000"/>
          <w:spacing w:val="-2"/>
          <w:sz w:val="20"/>
        </w:rPr>
        <w:t>repetirla?</w:t>
      </w:r>
    </w:p>
    <w:p w14:paraId="74B0CDF3" w14:textId="77777777" w:rsidR="0094508E" w:rsidRPr="00C51712" w:rsidRDefault="0094508E" w:rsidP="00C51712">
      <w:pPr>
        <w:pStyle w:val="BodyText"/>
        <w:suppressAutoHyphens/>
        <w:spacing w:after="0" w:line="240" w:lineRule="auto"/>
        <w:ind w:firstLine="283"/>
        <w:jc w:val="both"/>
        <w:rPr>
          <w:rFonts w:ascii="Verdana" w:hAnsi="Verdana"/>
          <w:color w:val="000000"/>
          <w:sz w:val="20"/>
        </w:rPr>
      </w:pPr>
      <w:r w:rsidRPr="00C51712">
        <w:rPr>
          <w:rFonts w:ascii="Verdana" w:hAnsi="Verdana"/>
          <w:color w:val="000000"/>
          <w:sz w:val="20"/>
        </w:rPr>
        <w:t>—No</w:t>
      </w:r>
      <w:r w:rsidRPr="00C51712">
        <w:rPr>
          <w:rFonts w:ascii="Verdana" w:hAnsi="Verdana"/>
          <w:color w:val="000000"/>
          <w:spacing w:val="8"/>
          <w:sz w:val="20"/>
        </w:rPr>
        <w:t xml:space="preserve"> </w:t>
      </w:r>
      <w:r w:rsidRPr="00C51712">
        <w:rPr>
          <w:rFonts w:ascii="Verdana" w:hAnsi="Verdana"/>
          <w:color w:val="000000"/>
          <w:sz w:val="20"/>
        </w:rPr>
        <w:t>me</w:t>
      </w:r>
      <w:r w:rsidRPr="00C51712">
        <w:rPr>
          <w:rFonts w:ascii="Verdana" w:hAnsi="Verdana"/>
          <w:color w:val="000000"/>
          <w:spacing w:val="8"/>
          <w:sz w:val="20"/>
        </w:rPr>
        <w:t xml:space="preserve"> </w:t>
      </w:r>
      <w:r w:rsidRPr="00C51712">
        <w:rPr>
          <w:rFonts w:ascii="Verdana" w:hAnsi="Verdana"/>
          <w:color w:val="000000"/>
          <w:spacing w:val="-2"/>
          <w:sz w:val="20"/>
        </w:rPr>
        <w:t>atrevo.</w:t>
      </w:r>
    </w:p>
    <w:p w14:paraId="3DD9DE29" w14:textId="77777777" w:rsidR="0094508E" w:rsidRPr="00C51712" w:rsidRDefault="0094508E" w:rsidP="00C51712">
      <w:pPr>
        <w:pStyle w:val="BodyText"/>
        <w:suppressAutoHyphens/>
        <w:spacing w:after="0" w:line="240" w:lineRule="auto"/>
        <w:ind w:firstLine="283"/>
        <w:jc w:val="both"/>
        <w:rPr>
          <w:rFonts w:ascii="Verdana" w:hAnsi="Verdana"/>
          <w:color w:val="000000"/>
          <w:sz w:val="20"/>
        </w:rPr>
      </w:pPr>
      <w:r w:rsidRPr="00C51712">
        <w:rPr>
          <w:rFonts w:ascii="Verdana" w:hAnsi="Verdana"/>
          <w:color w:val="000000"/>
          <w:sz w:val="20"/>
        </w:rPr>
        <w:t>—Yo te doy el valor que te hace falta —declaró el Rey. El poeta dijo el poema. Era una sola línea.</w:t>
      </w:r>
    </w:p>
    <w:p w14:paraId="6A2CA089" w14:textId="77777777" w:rsidR="0094508E" w:rsidRPr="00C51712" w:rsidRDefault="0094508E" w:rsidP="00C51712">
      <w:pPr>
        <w:pStyle w:val="BodyText"/>
        <w:suppressAutoHyphens/>
        <w:spacing w:after="0" w:line="240" w:lineRule="auto"/>
        <w:ind w:firstLine="283"/>
        <w:jc w:val="both"/>
        <w:rPr>
          <w:rFonts w:ascii="Verdana" w:hAnsi="Verdana"/>
          <w:color w:val="000000"/>
          <w:sz w:val="20"/>
        </w:rPr>
      </w:pPr>
      <w:r w:rsidRPr="00C51712">
        <w:rPr>
          <w:rFonts w:ascii="Verdana" w:hAnsi="Verdana"/>
          <w:color w:val="000000"/>
          <w:sz w:val="20"/>
        </w:rPr>
        <w:t>Sin animarse a pronunciarla en voz alta, el poeta y su Rey la paladearon, como si fuera una plegaria secreta o una blasfemia. El Rey no estaba menos maravillado y menos maltrecho que el otro. Ambos se miraron, muy pálidos.</w:t>
      </w:r>
    </w:p>
    <w:p w14:paraId="4D179936" w14:textId="77777777" w:rsidR="0094508E" w:rsidRPr="00C51712" w:rsidRDefault="0094508E" w:rsidP="00C51712">
      <w:pPr>
        <w:pStyle w:val="BodyText"/>
        <w:suppressAutoHyphens/>
        <w:spacing w:after="0" w:line="240" w:lineRule="auto"/>
        <w:ind w:firstLine="283"/>
        <w:jc w:val="both"/>
        <w:rPr>
          <w:rFonts w:ascii="Verdana" w:hAnsi="Verdana"/>
          <w:color w:val="000000"/>
          <w:sz w:val="20"/>
        </w:rPr>
      </w:pPr>
      <w:r w:rsidRPr="00C51712">
        <w:rPr>
          <w:rFonts w:ascii="Verdana" w:hAnsi="Verdana"/>
          <w:color w:val="000000"/>
          <w:sz w:val="20"/>
        </w:rPr>
        <w:t>—En los años de mi juventud —dijo el Rey— navegué hacia el ocaso. En una isla vi lebreles de plata que daban muerte a jabalíes de oro. En otra nos alimentamos con la fragancia de las manzanas mágicas. En otra vi murallas de fuego. En la más lejana de todas un río abovedado y pendiente surcaba el cielo y por sus aguas iban peces y barcos. Éstas</w:t>
      </w:r>
      <w:r w:rsidRPr="00C51712">
        <w:rPr>
          <w:rFonts w:ascii="Verdana" w:hAnsi="Verdana"/>
          <w:color w:val="000000"/>
          <w:spacing w:val="21"/>
          <w:sz w:val="20"/>
        </w:rPr>
        <w:t xml:space="preserve"> </w:t>
      </w:r>
      <w:r w:rsidRPr="00C51712">
        <w:rPr>
          <w:rFonts w:ascii="Verdana" w:hAnsi="Verdana"/>
          <w:color w:val="000000"/>
          <w:sz w:val="20"/>
        </w:rPr>
        <w:t>son</w:t>
      </w:r>
      <w:r w:rsidRPr="00C51712">
        <w:rPr>
          <w:rFonts w:ascii="Verdana" w:hAnsi="Verdana"/>
          <w:color w:val="000000"/>
          <w:spacing w:val="24"/>
          <w:sz w:val="20"/>
        </w:rPr>
        <w:t xml:space="preserve"> </w:t>
      </w:r>
      <w:r w:rsidRPr="00C51712">
        <w:rPr>
          <w:rFonts w:ascii="Verdana" w:hAnsi="Verdana"/>
          <w:color w:val="000000"/>
          <w:sz w:val="20"/>
        </w:rPr>
        <w:t>maravillas,</w:t>
      </w:r>
      <w:r w:rsidRPr="00C51712">
        <w:rPr>
          <w:rFonts w:ascii="Verdana" w:hAnsi="Verdana"/>
          <w:color w:val="000000"/>
          <w:spacing w:val="22"/>
          <w:sz w:val="20"/>
        </w:rPr>
        <w:t xml:space="preserve"> </w:t>
      </w:r>
      <w:r w:rsidRPr="00C51712">
        <w:rPr>
          <w:rFonts w:ascii="Verdana" w:hAnsi="Verdana"/>
          <w:color w:val="000000"/>
          <w:sz w:val="20"/>
        </w:rPr>
        <w:t>pero</w:t>
      </w:r>
      <w:r w:rsidRPr="00C51712">
        <w:rPr>
          <w:rFonts w:ascii="Verdana" w:hAnsi="Verdana"/>
          <w:color w:val="000000"/>
          <w:spacing w:val="21"/>
          <w:sz w:val="20"/>
        </w:rPr>
        <w:t xml:space="preserve"> </w:t>
      </w:r>
      <w:r w:rsidRPr="00C51712">
        <w:rPr>
          <w:rFonts w:ascii="Verdana" w:hAnsi="Verdana"/>
          <w:color w:val="000000"/>
          <w:sz w:val="20"/>
        </w:rPr>
        <w:t>no</w:t>
      </w:r>
      <w:r w:rsidRPr="00C51712">
        <w:rPr>
          <w:rFonts w:ascii="Verdana" w:hAnsi="Verdana"/>
          <w:color w:val="000000"/>
          <w:spacing w:val="21"/>
          <w:sz w:val="20"/>
        </w:rPr>
        <w:t xml:space="preserve"> </w:t>
      </w:r>
      <w:r w:rsidRPr="00C51712">
        <w:rPr>
          <w:rFonts w:ascii="Verdana" w:hAnsi="Verdana"/>
          <w:color w:val="000000"/>
          <w:sz w:val="20"/>
        </w:rPr>
        <w:t>se</w:t>
      </w:r>
      <w:r w:rsidRPr="00C51712">
        <w:rPr>
          <w:rFonts w:ascii="Verdana" w:hAnsi="Verdana"/>
          <w:color w:val="000000"/>
          <w:spacing w:val="22"/>
          <w:sz w:val="20"/>
        </w:rPr>
        <w:t xml:space="preserve"> </w:t>
      </w:r>
      <w:r w:rsidRPr="00C51712">
        <w:rPr>
          <w:rFonts w:ascii="Verdana" w:hAnsi="Verdana"/>
          <w:color w:val="000000"/>
          <w:sz w:val="20"/>
        </w:rPr>
        <w:t>comparan</w:t>
      </w:r>
      <w:r w:rsidRPr="00C51712">
        <w:rPr>
          <w:rFonts w:ascii="Verdana" w:hAnsi="Verdana"/>
          <w:color w:val="000000"/>
          <w:spacing w:val="21"/>
          <w:sz w:val="20"/>
        </w:rPr>
        <w:t xml:space="preserve"> </w:t>
      </w:r>
      <w:r w:rsidRPr="00C51712">
        <w:rPr>
          <w:rFonts w:ascii="Verdana" w:hAnsi="Verdana"/>
          <w:color w:val="000000"/>
          <w:sz w:val="20"/>
        </w:rPr>
        <w:t>con</w:t>
      </w:r>
      <w:r w:rsidRPr="00C51712">
        <w:rPr>
          <w:rFonts w:ascii="Verdana" w:hAnsi="Verdana"/>
          <w:color w:val="000000"/>
          <w:spacing w:val="22"/>
          <w:sz w:val="20"/>
        </w:rPr>
        <w:t xml:space="preserve"> </w:t>
      </w:r>
      <w:r w:rsidRPr="00C51712">
        <w:rPr>
          <w:rFonts w:ascii="Verdana" w:hAnsi="Verdana"/>
          <w:color w:val="000000"/>
          <w:sz w:val="20"/>
        </w:rPr>
        <w:t>tu</w:t>
      </w:r>
      <w:r w:rsidRPr="00C51712">
        <w:rPr>
          <w:rFonts w:ascii="Verdana" w:hAnsi="Verdana"/>
          <w:color w:val="000000"/>
          <w:spacing w:val="21"/>
          <w:sz w:val="20"/>
        </w:rPr>
        <w:t xml:space="preserve"> </w:t>
      </w:r>
      <w:r w:rsidRPr="00C51712">
        <w:rPr>
          <w:rFonts w:ascii="Verdana" w:hAnsi="Verdana"/>
          <w:color w:val="000000"/>
          <w:sz w:val="20"/>
        </w:rPr>
        <w:t>poema,</w:t>
      </w:r>
      <w:r w:rsidRPr="00C51712">
        <w:rPr>
          <w:rFonts w:ascii="Verdana" w:hAnsi="Verdana"/>
          <w:color w:val="000000"/>
          <w:spacing w:val="21"/>
          <w:sz w:val="20"/>
        </w:rPr>
        <w:t xml:space="preserve"> </w:t>
      </w:r>
      <w:r w:rsidRPr="00C51712">
        <w:rPr>
          <w:rFonts w:ascii="Verdana" w:hAnsi="Verdana"/>
          <w:color w:val="000000"/>
          <w:sz w:val="20"/>
        </w:rPr>
        <w:t>que</w:t>
      </w:r>
      <w:r w:rsidRPr="00C51712">
        <w:rPr>
          <w:rFonts w:ascii="Verdana" w:hAnsi="Verdana"/>
          <w:color w:val="000000"/>
          <w:spacing w:val="21"/>
          <w:sz w:val="20"/>
        </w:rPr>
        <w:t xml:space="preserve"> </w:t>
      </w:r>
      <w:r w:rsidRPr="00C51712">
        <w:rPr>
          <w:rFonts w:ascii="Verdana" w:hAnsi="Verdana"/>
          <w:color w:val="000000"/>
          <w:sz w:val="20"/>
        </w:rPr>
        <w:t>de</w:t>
      </w:r>
      <w:r w:rsidRPr="00C51712">
        <w:rPr>
          <w:rFonts w:ascii="Verdana" w:hAnsi="Verdana"/>
          <w:color w:val="000000"/>
          <w:spacing w:val="18"/>
          <w:sz w:val="20"/>
        </w:rPr>
        <w:t xml:space="preserve"> </w:t>
      </w:r>
      <w:r w:rsidRPr="00C51712">
        <w:rPr>
          <w:rFonts w:ascii="Verdana" w:hAnsi="Verdana"/>
          <w:color w:val="000000"/>
          <w:sz w:val="20"/>
        </w:rPr>
        <w:t>algún</w:t>
      </w:r>
      <w:r w:rsidRPr="00C51712">
        <w:rPr>
          <w:rFonts w:ascii="Verdana" w:hAnsi="Verdana"/>
          <w:color w:val="000000"/>
          <w:spacing w:val="22"/>
          <w:sz w:val="20"/>
        </w:rPr>
        <w:t xml:space="preserve"> </w:t>
      </w:r>
      <w:r w:rsidRPr="00C51712">
        <w:rPr>
          <w:rFonts w:ascii="Verdana" w:hAnsi="Verdana"/>
          <w:color w:val="000000"/>
          <w:sz w:val="20"/>
        </w:rPr>
        <w:t>modo</w:t>
      </w:r>
      <w:r w:rsidRPr="00C51712">
        <w:rPr>
          <w:rFonts w:ascii="Verdana" w:hAnsi="Verdana"/>
          <w:color w:val="000000"/>
          <w:spacing w:val="21"/>
          <w:sz w:val="20"/>
        </w:rPr>
        <w:t xml:space="preserve"> </w:t>
      </w:r>
      <w:r w:rsidRPr="00C51712">
        <w:rPr>
          <w:rFonts w:ascii="Verdana" w:hAnsi="Verdana"/>
          <w:color w:val="000000"/>
          <w:sz w:val="20"/>
        </w:rPr>
        <w:t>las encierra. ¿Qué hechicería te lo dio?</w:t>
      </w:r>
    </w:p>
    <w:p w14:paraId="1D5D869C" w14:textId="77777777" w:rsidR="0094508E" w:rsidRPr="00C51712" w:rsidRDefault="0094508E" w:rsidP="00C51712">
      <w:pPr>
        <w:pStyle w:val="BodyText"/>
        <w:suppressAutoHyphens/>
        <w:spacing w:after="0" w:line="240" w:lineRule="auto"/>
        <w:ind w:firstLine="283"/>
        <w:jc w:val="both"/>
        <w:rPr>
          <w:rFonts w:ascii="Verdana" w:hAnsi="Verdana"/>
          <w:color w:val="000000"/>
          <w:sz w:val="20"/>
        </w:rPr>
      </w:pPr>
      <w:r w:rsidRPr="00C51712">
        <w:rPr>
          <w:rFonts w:ascii="Verdana" w:hAnsi="Verdana"/>
          <w:color w:val="000000"/>
          <w:sz w:val="20"/>
        </w:rPr>
        <w:t>—En el alba —dijo el poeta— me recordé diciendo unas palabras que al principio no comprendí. Esas palabras son un poema. Sentí que había cometido un pecado, quizá el que no perdona el Espíritu.</w:t>
      </w:r>
    </w:p>
    <w:p w14:paraId="2801C7EB" w14:textId="77777777" w:rsidR="0094508E" w:rsidRPr="00C51712" w:rsidRDefault="0094508E" w:rsidP="00C51712">
      <w:pPr>
        <w:pStyle w:val="BodyText"/>
        <w:suppressAutoHyphens/>
        <w:spacing w:after="0" w:line="240" w:lineRule="auto"/>
        <w:ind w:firstLine="283"/>
        <w:jc w:val="both"/>
        <w:rPr>
          <w:rFonts w:ascii="Verdana" w:hAnsi="Verdana"/>
          <w:color w:val="000000"/>
          <w:sz w:val="20"/>
        </w:rPr>
      </w:pPr>
      <w:r w:rsidRPr="00C51712">
        <w:rPr>
          <w:rFonts w:ascii="Verdana" w:hAnsi="Verdana"/>
          <w:color w:val="000000"/>
          <w:sz w:val="20"/>
        </w:rPr>
        <w:t>—El que ahora compartimos los dos —el Rey musitó—. El de haber conocido la Belleza, que es un don vedado a los hombres. Ahora nos toca expiarlo. Te di un espejo</w:t>
      </w:r>
      <w:r w:rsidRPr="00C51712">
        <w:rPr>
          <w:rFonts w:ascii="Verdana" w:hAnsi="Verdana"/>
          <w:color w:val="000000"/>
          <w:spacing w:val="80"/>
          <w:sz w:val="20"/>
        </w:rPr>
        <w:t xml:space="preserve"> </w:t>
      </w:r>
      <w:r w:rsidRPr="00C51712">
        <w:rPr>
          <w:rFonts w:ascii="Verdana" w:hAnsi="Verdana"/>
          <w:color w:val="000000"/>
          <w:sz w:val="20"/>
        </w:rPr>
        <w:t>y una máscara de oro; he aquí el tercer regalo que será el último.</w:t>
      </w:r>
    </w:p>
    <w:p w14:paraId="675F5384" w14:textId="77777777" w:rsidR="0094508E" w:rsidRPr="00C51712" w:rsidRDefault="0094508E" w:rsidP="00C51712">
      <w:pPr>
        <w:pStyle w:val="BodyText"/>
        <w:suppressAutoHyphens/>
        <w:spacing w:after="0" w:line="240" w:lineRule="auto"/>
        <w:ind w:firstLine="283"/>
        <w:jc w:val="both"/>
        <w:rPr>
          <w:rFonts w:ascii="Verdana" w:hAnsi="Verdana"/>
          <w:color w:val="000000"/>
          <w:sz w:val="20"/>
        </w:rPr>
      </w:pPr>
      <w:r w:rsidRPr="00C51712">
        <w:rPr>
          <w:rFonts w:ascii="Verdana" w:hAnsi="Verdana"/>
          <w:color w:val="000000"/>
          <w:sz w:val="20"/>
        </w:rPr>
        <w:t>Le</w:t>
      </w:r>
      <w:r w:rsidRPr="00C51712">
        <w:rPr>
          <w:rFonts w:ascii="Verdana" w:hAnsi="Verdana"/>
          <w:color w:val="000000"/>
          <w:spacing w:val="6"/>
          <w:sz w:val="20"/>
        </w:rPr>
        <w:t xml:space="preserve"> </w:t>
      </w:r>
      <w:r w:rsidRPr="00C51712">
        <w:rPr>
          <w:rFonts w:ascii="Verdana" w:hAnsi="Verdana"/>
          <w:color w:val="000000"/>
          <w:sz w:val="20"/>
        </w:rPr>
        <w:t>puso</w:t>
      </w:r>
      <w:r w:rsidRPr="00C51712">
        <w:rPr>
          <w:rFonts w:ascii="Verdana" w:hAnsi="Verdana"/>
          <w:color w:val="000000"/>
          <w:spacing w:val="8"/>
          <w:sz w:val="20"/>
        </w:rPr>
        <w:t xml:space="preserve"> </w:t>
      </w:r>
      <w:r w:rsidRPr="00C51712">
        <w:rPr>
          <w:rFonts w:ascii="Verdana" w:hAnsi="Verdana"/>
          <w:color w:val="000000"/>
          <w:sz w:val="20"/>
        </w:rPr>
        <w:t>en</w:t>
      </w:r>
      <w:r w:rsidRPr="00C51712">
        <w:rPr>
          <w:rFonts w:ascii="Verdana" w:hAnsi="Verdana"/>
          <w:color w:val="000000"/>
          <w:spacing w:val="7"/>
          <w:sz w:val="20"/>
        </w:rPr>
        <w:t xml:space="preserve"> </w:t>
      </w:r>
      <w:r w:rsidRPr="00C51712">
        <w:rPr>
          <w:rFonts w:ascii="Verdana" w:hAnsi="Verdana"/>
          <w:color w:val="000000"/>
          <w:sz w:val="20"/>
        </w:rPr>
        <w:t>la</w:t>
      </w:r>
      <w:r w:rsidRPr="00C51712">
        <w:rPr>
          <w:rFonts w:ascii="Verdana" w:hAnsi="Verdana"/>
          <w:color w:val="000000"/>
          <w:spacing w:val="6"/>
          <w:sz w:val="20"/>
        </w:rPr>
        <w:t xml:space="preserve"> </w:t>
      </w:r>
      <w:r w:rsidRPr="00C51712">
        <w:rPr>
          <w:rFonts w:ascii="Verdana" w:hAnsi="Verdana"/>
          <w:color w:val="000000"/>
          <w:sz w:val="20"/>
        </w:rPr>
        <w:t>diestra</w:t>
      </w:r>
      <w:r w:rsidRPr="00C51712">
        <w:rPr>
          <w:rFonts w:ascii="Verdana" w:hAnsi="Verdana"/>
          <w:color w:val="000000"/>
          <w:spacing w:val="7"/>
          <w:sz w:val="20"/>
        </w:rPr>
        <w:t xml:space="preserve"> </w:t>
      </w:r>
      <w:r w:rsidRPr="00C51712">
        <w:rPr>
          <w:rFonts w:ascii="Verdana" w:hAnsi="Verdana"/>
          <w:color w:val="000000"/>
          <w:sz w:val="20"/>
        </w:rPr>
        <w:t>una</w:t>
      </w:r>
      <w:r w:rsidRPr="00C51712">
        <w:rPr>
          <w:rFonts w:ascii="Verdana" w:hAnsi="Verdana"/>
          <w:color w:val="000000"/>
          <w:spacing w:val="7"/>
          <w:sz w:val="20"/>
        </w:rPr>
        <w:t xml:space="preserve"> </w:t>
      </w:r>
      <w:r w:rsidRPr="00C51712">
        <w:rPr>
          <w:rFonts w:ascii="Verdana" w:hAnsi="Verdana"/>
          <w:color w:val="000000"/>
          <w:spacing w:val="-2"/>
          <w:sz w:val="20"/>
        </w:rPr>
        <w:t>daga.</w:t>
      </w:r>
    </w:p>
    <w:p w14:paraId="155BBCE2" w14:textId="4F13E44A" w:rsidR="00262CB9" w:rsidRPr="00C51712" w:rsidRDefault="0094508E" w:rsidP="00C51712">
      <w:pPr>
        <w:suppressAutoHyphens/>
        <w:spacing w:after="0" w:line="240" w:lineRule="auto"/>
        <w:ind w:firstLine="283"/>
        <w:jc w:val="both"/>
        <w:rPr>
          <w:rFonts w:ascii="Verdana" w:hAnsi="Verdana"/>
          <w:color w:val="000000"/>
          <w:sz w:val="20"/>
        </w:rPr>
      </w:pPr>
      <w:r w:rsidRPr="00C51712">
        <w:rPr>
          <w:rFonts w:ascii="Verdana" w:hAnsi="Verdana"/>
          <w:color w:val="000000"/>
          <w:sz w:val="20"/>
        </w:rPr>
        <w:t xml:space="preserve">Del poeta sabemos que se dio muerte al salir del palacio; del Rey, que es un mendigo que recorre los caminos de Irlanda, que fue su reino, y que no ha repetido nunca el </w:t>
      </w:r>
      <w:r w:rsidRPr="00C51712">
        <w:rPr>
          <w:rFonts w:ascii="Verdana" w:hAnsi="Verdana"/>
          <w:color w:val="000000"/>
          <w:spacing w:val="-2"/>
          <w:sz w:val="20"/>
        </w:rPr>
        <w:t>poema.</w:t>
      </w:r>
    </w:p>
    <w:sectPr w:rsidR="00262CB9" w:rsidRPr="00C51712" w:rsidSect="00C51712">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8E85F" w14:textId="77777777" w:rsidR="00A4715A" w:rsidRDefault="00A4715A" w:rsidP="00C51712">
      <w:pPr>
        <w:spacing w:after="0" w:line="240" w:lineRule="auto"/>
      </w:pPr>
      <w:r>
        <w:separator/>
      </w:r>
    </w:p>
  </w:endnote>
  <w:endnote w:type="continuationSeparator" w:id="0">
    <w:p w14:paraId="63277C87" w14:textId="77777777" w:rsidR="00A4715A" w:rsidRDefault="00A4715A" w:rsidP="00C51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B7087" w14:textId="77777777" w:rsidR="00C51712" w:rsidRDefault="00C51712" w:rsidP="005528C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823456C" w14:textId="77777777" w:rsidR="00C51712" w:rsidRDefault="00C51712" w:rsidP="00C5171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B25F1" w14:textId="0425EE4C" w:rsidR="00C51712" w:rsidRPr="00C51712" w:rsidRDefault="00C51712" w:rsidP="00C51712">
    <w:pPr>
      <w:pStyle w:val="Footer"/>
      <w:ind w:right="360"/>
      <w:rPr>
        <w:rFonts w:ascii="Arial" w:hAnsi="Arial" w:cs="Arial"/>
        <w:color w:val="999999"/>
        <w:sz w:val="20"/>
      </w:rPr>
    </w:pPr>
    <w:r w:rsidRPr="00C51712">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DA917" w14:textId="77777777" w:rsidR="00C51712" w:rsidRDefault="00C517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0D059" w14:textId="77777777" w:rsidR="00A4715A" w:rsidRDefault="00A4715A" w:rsidP="00C51712">
      <w:pPr>
        <w:spacing w:after="0" w:line="240" w:lineRule="auto"/>
      </w:pPr>
      <w:r>
        <w:separator/>
      </w:r>
    </w:p>
  </w:footnote>
  <w:footnote w:type="continuationSeparator" w:id="0">
    <w:p w14:paraId="2136A1E6" w14:textId="77777777" w:rsidR="00A4715A" w:rsidRDefault="00A4715A" w:rsidP="00C517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F177F" w14:textId="77777777" w:rsidR="00C51712" w:rsidRDefault="00C517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2A496" w14:textId="1A404455" w:rsidR="00C51712" w:rsidRPr="00C51712" w:rsidRDefault="00C51712" w:rsidP="00C51712">
    <w:pPr>
      <w:pStyle w:val="Header"/>
      <w:rPr>
        <w:rFonts w:ascii="Arial" w:hAnsi="Arial" w:cs="Arial"/>
        <w:color w:val="999999"/>
        <w:sz w:val="20"/>
      </w:rPr>
    </w:pPr>
    <w:r w:rsidRPr="00C51712">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76974" w14:textId="77777777" w:rsidR="00C51712" w:rsidRDefault="00C517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62CB9"/>
    <w:rsid w:val="0029639D"/>
    <w:rsid w:val="00326F90"/>
    <w:rsid w:val="003A00C7"/>
    <w:rsid w:val="0094508E"/>
    <w:rsid w:val="00A4715A"/>
    <w:rsid w:val="00AA1D8D"/>
    <w:rsid w:val="00B47730"/>
    <w:rsid w:val="00C51712"/>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60062B"/>
  <w14:defaultImageDpi w14:val="300"/>
  <w15:docId w15:val="{C05E1626-63FB-4020-BEDD-61F2482BF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1"/>
    <w:unhideWhenUsed/>
    <w:qFormat/>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C51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89189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1235</Words>
  <Characters>5649</Characters>
  <Application>Microsoft Office Word</Application>
  <DocSecurity>0</DocSecurity>
  <Lines>104</Lines>
  <Paragraphs>42</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6842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espejo y la máscara</dc:title>
  <dc:subject/>
  <dc:creator>Jorge Luis Borges</dc:creator>
  <cp:keywords/>
  <dc:description/>
  <cp:lastModifiedBy>Andrey Piskunov</cp:lastModifiedBy>
  <cp:revision>6</cp:revision>
  <dcterms:created xsi:type="dcterms:W3CDTF">2013-12-23T23:15:00Z</dcterms:created>
  <dcterms:modified xsi:type="dcterms:W3CDTF">2026-05-19T03:39:00Z</dcterms:modified>
  <cp:category/>
</cp:coreProperties>
</file>